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4B25C">
      <w:pPr>
        <w:jc w:val="center"/>
        <w:rPr>
          <w:rFonts w:ascii="Times New Roman" w:hAnsi="Times New Roman" w:cs="Times New Roman"/>
          <w:b/>
          <w:bCs/>
          <w:sz w:val="28"/>
          <w:szCs w:val="28"/>
          <w:lang w:eastAsia="zh-CN"/>
        </w:rPr>
      </w:pPr>
      <w:r>
        <w:rPr>
          <w:rFonts w:hint="eastAsia" w:ascii="Times New Roman" w:hAnsi="Times New Roman" w:cs="Times New Roman"/>
          <w:b/>
          <w:bCs/>
          <w:sz w:val="28"/>
          <w:szCs w:val="28"/>
          <w:lang w:val="en-US" w:eastAsia="zh-CN"/>
        </w:rPr>
        <w:t xml:space="preserve">3.23 </w:t>
      </w:r>
      <w:r>
        <w:rPr>
          <w:rFonts w:ascii="Times New Roman" w:hAnsi="Times New Roman" w:cs="Times New Roman"/>
          <w:b/>
          <w:bCs/>
          <w:sz w:val="28"/>
          <w:szCs w:val="28"/>
          <w:lang w:eastAsia="zh-CN"/>
        </w:rPr>
        <w:t>Transcription of the third online discussion group</w:t>
      </w:r>
    </w:p>
    <w:p w14:paraId="01FE8793">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(00:05:51): Good evening! Brothers and sisters, there is a little sister. She may have network problems that are delayed in the entry, or we will start without delay. First, thank you very much for joining my discussion group and supporting me in completing my thesis </w:t>
      </w:r>
      <w:r>
        <w:rPr>
          <w:rFonts w:ascii="Times New Roman" w:hAnsi="Times New Roman" w:cs="Times New Roman"/>
          <w:lang w:eastAsia="zh-CN"/>
        </w:rPr>
        <w:t xml:space="preserve">data collection. </w:t>
      </w:r>
      <w:r>
        <w:rPr>
          <w:rFonts w:ascii="Times New Roman" w:hAnsi="Times New Roman" w:cs="Times New Roman"/>
        </w:rPr>
        <w:t xml:space="preserve">My main purpose is </w:t>
      </w:r>
      <w:r>
        <w:rPr>
          <w:rFonts w:ascii="Times New Roman" w:hAnsi="Times New Roman" w:cs="Times New Roman"/>
          <w:lang w:eastAsia="zh-CN"/>
        </w:rPr>
        <w:t xml:space="preserve">to </w:t>
      </w:r>
      <w:r>
        <w:rPr>
          <w:rFonts w:ascii="Times New Roman" w:hAnsi="Times New Roman" w:cs="Times New Roman"/>
        </w:rPr>
        <w:t xml:space="preserve">find out how Chinese students adapt to their studies in </w:t>
      </w:r>
      <w:r>
        <w:rPr>
          <w:rFonts w:ascii="Times New Roman" w:hAnsi="Times New Roman" w:cs="Times New Roman"/>
          <w:lang w:eastAsia="zh-CN"/>
        </w:rPr>
        <w:t>Malaysia</w:t>
      </w:r>
      <w:r>
        <w:rPr>
          <w:rFonts w:ascii="Times New Roman" w:hAnsi="Times New Roman" w:cs="Times New Roman"/>
        </w:rPr>
        <w:t xml:space="preserve">, so we </w:t>
      </w:r>
      <w:r>
        <w:rPr>
          <w:rFonts w:ascii="Times New Roman" w:hAnsi="Times New Roman" w:cs="Times New Roman"/>
          <w:lang w:eastAsia="zh-CN"/>
        </w:rPr>
        <w:t>will</w:t>
      </w:r>
      <w:r>
        <w:rPr>
          <w:rFonts w:ascii="Times New Roman" w:hAnsi="Times New Roman" w:cs="Times New Roman"/>
        </w:rPr>
        <w:t xml:space="preserve"> basically focus on the 20 questions in the panel discussion. Before we start, we will do a self-introduction; you can choose whether to turn on the camera. The introductions will </w:t>
      </w:r>
      <w:r>
        <w:rPr>
          <w:rFonts w:ascii="Times New Roman" w:hAnsi="Times New Roman" w:cs="Times New Roman"/>
          <w:lang w:eastAsia="zh-CN"/>
        </w:rPr>
        <w:t xml:space="preserve">contain </w:t>
      </w:r>
      <w:r>
        <w:rPr>
          <w:rFonts w:ascii="Times New Roman" w:hAnsi="Times New Roman" w:cs="Times New Roman"/>
        </w:rPr>
        <w:t xml:space="preserve">five pieces of information: our name (nickname), we need to say our nickname, and we don't need to disclose our real name. </w:t>
      </w:r>
      <w:r>
        <w:rPr>
          <w:rFonts w:hint="eastAsia" w:ascii="Times New Roman" w:hAnsi="Times New Roman" w:cs="Times New Roman"/>
          <w:lang w:eastAsia="zh-CN"/>
        </w:rPr>
        <w:t>Followed by</w:t>
      </w:r>
      <w:r>
        <w:rPr>
          <w:rFonts w:ascii="Times New Roman" w:hAnsi="Times New Roman" w:cs="Times New Roman"/>
        </w:rPr>
        <w:t xml:space="preserve"> age</w:t>
      </w:r>
      <w:r>
        <w:rPr>
          <w:rFonts w:hint="eastAsia" w:ascii="Times New Roman" w:hAnsi="Times New Roman" w:cs="Times New Roman"/>
          <w:lang w:eastAsia="zh-CN"/>
        </w:rPr>
        <w:t>,</w:t>
      </w:r>
      <w:r>
        <w:rPr>
          <w:rFonts w:ascii="Times New Roman" w:hAnsi="Times New Roman" w:cs="Times New Roman"/>
        </w:rPr>
        <w:t xml:space="preserve"> university</w:t>
      </w:r>
      <w:r>
        <w:rPr>
          <w:rFonts w:hint="eastAsia" w:ascii="Times New Roman" w:hAnsi="Times New Roman" w:cs="Times New Roman"/>
          <w:lang w:eastAsia="zh-CN"/>
        </w:rPr>
        <w:t>,</w:t>
      </w:r>
      <w:r>
        <w:rPr>
          <w:rFonts w:ascii="Times New Roman" w:hAnsi="Times New Roman" w:cs="Times New Roman"/>
        </w:rPr>
        <w:t xml:space="preserve"> semester of study, and whether</w:t>
      </w:r>
      <w:r>
        <w:rPr>
          <w:rFonts w:ascii="Times New Roman" w:hAnsi="Times New Roman" w:cs="Times New Roman"/>
          <w:lang w:eastAsia="zh-CN"/>
        </w:rPr>
        <w:t xml:space="preserve"> you have any </w:t>
      </w:r>
      <w:r>
        <w:rPr>
          <w:rFonts w:ascii="Times New Roman" w:hAnsi="Times New Roman" w:cs="Times New Roman"/>
        </w:rPr>
        <w:t xml:space="preserve">overseas experience. So, </w:t>
      </w:r>
      <w:r>
        <w:rPr>
          <w:rFonts w:ascii="Times New Roman" w:hAnsi="Times New Roman" w:cs="Times New Roman"/>
          <w:lang w:eastAsia="zh-CN"/>
        </w:rPr>
        <w:t xml:space="preserve">let's </w:t>
      </w:r>
      <w:r>
        <w:rPr>
          <w:rFonts w:ascii="Times New Roman" w:hAnsi="Times New Roman" w:cs="Times New Roman"/>
        </w:rPr>
        <w:t>start with Da</w:t>
      </w:r>
      <w:r>
        <w:rPr>
          <w:rFonts w:hint="eastAsia" w:ascii="Times New Roman" w:hAnsi="Times New Roman" w:cs="Times New Roman"/>
          <w:lang w:eastAsia="zh-CN"/>
        </w:rPr>
        <w:t>Tian</w:t>
      </w:r>
      <w:r>
        <w:rPr>
          <w:rFonts w:ascii="Times New Roman" w:hAnsi="Times New Roman" w:cs="Times New Roman"/>
          <w:lang w:eastAsia="zh-CN"/>
        </w:rPr>
        <w:t>.</w:t>
      </w:r>
    </w:p>
    <w:p w14:paraId="68C5240A">
      <w:pPr>
        <w:jc w:val="both"/>
        <w:rPr>
          <w:rFonts w:ascii="Times New Roman" w:hAnsi="Times New Roman" w:cs="Times New Roman"/>
        </w:rPr>
      </w:pPr>
      <w:r>
        <w:rPr>
          <w:rFonts w:ascii="Times New Roman" w:hAnsi="Times New Roman" w:cs="Times New Roman"/>
        </w:rPr>
        <w:t>Tiano(00:07:45): Hello everyone, I'm Da</w:t>
      </w:r>
      <w:r>
        <w:rPr>
          <w:rFonts w:hint="eastAsia" w:ascii="Times New Roman" w:hAnsi="Times New Roman" w:cs="Times New Roman"/>
          <w:lang w:eastAsia="zh-CN"/>
        </w:rPr>
        <w:t>Tian</w:t>
      </w:r>
      <w:r>
        <w:rPr>
          <w:rFonts w:ascii="Times New Roman" w:hAnsi="Times New Roman" w:cs="Times New Roman"/>
        </w:rPr>
        <w:t xml:space="preserve">. I </w:t>
      </w:r>
      <w:r>
        <w:rPr>
          <w:rFonts w:ascii="Times New Roman" w:hAnsi="Times New Roman" w:cs="Times New Roman"/>
          <w:lang w:eastAsia="zh-CN"/>
        </w:rPr>
        <w:t xml:space="preserve">graduated from Inti </w:t>
      </w:r>
      <w:r>
        <w:rPr>
          <w:rFonts w:ascii="Times New Roman" w:hAnsi="Times New Roman" w:cs="Times New Roman"/>
        </w:rPr>
        <w:t xml:space="preserve">International University in March </w:t>
      </w:r>
      <w:r>
        <w:rPr>
          <w:rFonts w:ascii="Times New Roman" w:hAnsi="Times New Roman" w:cs="Times New Roman"/>
          <w:lang w:eastAsia="zh-CN"/>
        </w:rPr>
        <w:t xml:space="preserve">this year. </w:t>
      </w:r>
      <w:r>
        <w:rPr>
          <w:rFonts w:ascii="Times New Roman" w:hAnsi="Times New Roman" w:cs="Times New Roman"/>
        </w:rPr>
        <w:t xml:space="preserve">I </w:t>
      </w:r>
      <w:r>
        <w:rPr>
          <w:rFonts w:ascii="Times New Roman" w:hAnsi="Times New Roman" w:cs="Times New Roman"/>
          <w:lang w:eastAsia="zh-CN"/>
        </w:rPr>
        <w:t xml:space="preserve">studied TCM at Inti </w:t>
      </w:r>
      <w:r>
        <w:rPr>
          <w:rFonts w:ascii="Times New Roman" w:hAnsi="Times New Roman" w:cs="Times New Roman"/>
        </w:rPr>
        <w:t>International University</w:t>
      </w:r>
      <w:r>
        <w:rPr>
          <w:rFonts w:ascii="Times New Roman" w:hAnsi="Times New Roman" w:cs="Times New Roman"/>
          <w:lang w:eastAsia="zh-CN"/>
        </w:rPr>
        <w:t xml:space="preserve">, and I've </w:t>
      </w:r>
      <w:r>
        <w:rPr>
          <w:rFonts w:ascii="Times New Roman" w:hAnsi="Times New Roman" w:cs="Times New Roman"/>
        </w:rPr>
        <w:t>been there for more than two and a half years</w:t>
      </w:r>
      <w:r>
        <w:rPr>
          <w:rFonts w:ascii="Times New Roman" w:hAnsi="Times New Roman" w:cs="Times New Roman"/>
          <w:lang w:eastAsia="zh-CN"/>
        </w:rPr>
        <w:t xml:space="preserve">, minus the </w:t>
      </w:r>
      <w:r>
        <w:rPr>
          <w:rFonts w:ascii="Times New Roman" w:hAnsi="Times New Roman" w:cs="Times New Roman"/>
        </w:rPr>
        <w:t xml:space="preserve">time I spent in </w:t>
      </w:r>
      <w:r>
        <w:rPr>
          <w:rFonts w:ascii="Times New Roman" w:hAnsi="Times New Roman" w:cs="Times New Roman"/>
          <w:lang w:eastAsia="zh-CN"/>
        </w:rPr>
        <w:t xml:space="preserve">Covid. No </w:t>
      </w:r>
      <w:r>
        <w:rPr>
          <w:rFonts w:ascii="Times New Roman" w:hAnsi="Times New Roman" w:cs="Times New Roman"/>
        </w:rPr>
        <w:t>overseas study experience</w:t>
      </w:r>
      <w:r>
        <w:rPr>
          <w:rFonts w:ascii="Times New Roman" w:hAnsi="Times New Roman" w:cs="Times New Roman"/>
          <w:lang w:eastAsia="zh-CN"/>
        </w:rPr>
        <w:t xml:space="preserve">. It's my </w:t>
      </w:r>
      <w:r>
        <w:rPr>
          <w:rFonts w:ascii="Times New Roman" w:hAnsi="Times New Roman" w:cs="Times New Roman"/>
        </w:rPr>
        <w:t>second time studying there; the first time, I went to Penang for fun, and then the second time, I went straight there to study.</w:t>
      </w:r>
    </w:p>
    <w:p w14:paraId="4EE94E0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(00:09:05): OK, next </w:t>
      </w:r>
      <w:r>
        <w:rPr>
          <w:rFonts w:hint="eastAsia" w:ascii="Times New Roman" w:hAnsi="Times New Roman" w:cs="Times New Roman"/>
          <w:lang w:eastAsia="zh-CN"/>
        </w:rPr>
        <w:t>LeiLei</w:t>
      </w:r>
      <w:r>
        <w:rPr>
          <w:rFonts w:ascii="Times New Roman" w:hAnsi="Times New Roman" w:cs="Times New Roman"/>
        </w:rPr>
        <w:t>.</w:t>
      </w:r>
    </w:p>
    <w:p w14:paraId="26ACE2E2">
      <w:pPr>
        <w:jc w:val="both"/>
        <w:rPr>
          <w:rFonts w:ascii="Times New Roman" w:hAnsi="Times New Roman" w:cs="Times New Roman"/>
        </w:rPr>
      </w:pPr>
      <w:r>
        <w:rPr>
          <w:rFonts w:ascii="Times New Roman" w:hAnsi="Times New Roman" w:cs="Times New Roman"/>
          <w:lang w:eastAsia="zh-CN"/>
        </w:rPr>
        <w:t xml:space="preserve">LeiLei (00:09:09): Hello </w:t>
      </w:r>
      <w:r>
        <w:rPr>
          <w:rFonts w:ascii="Times New Roman" w:hAnsi="Times New Roman" w:cs="Times New Roman"/>
        </w:rPr>
        <w:t>everyone! You can call me LeiLei.</w:t>
      </w:r>
      <w:r>
        <w:rPr>
          <w:rFonts w:hint="eastAsia" w:ascii="Times New Roman" w:hAnsi="Times New Roman" w:cs="Times New Roman"/>
          <w:lang w:val="en-US" w:eastAsia="zh-CN"/>
        </w:rPr>
        <w:t>22,</w:t>
      </w:r>
      <w:r>
        <w:rPr>
          <w:rFonts w:ascii="Times New Roman" w:hAnsi="Times New Roman" w:cs="Times New Roman"/>
        </w:rPr>
        <w:t xml:space="preserve"> I am an undergraduate student at UPM. I'm graduating this year, and this is my seventh semester majoring in communication. I have no overseas study experience, but I came to Malaysia while travelling </w:t>
      </w:r>
      <w:r>
        <w:rPr>
          <w:rFonts w:ascii="Times New Roman" w:hAnsi="Times New Roman" w:cs="Times New Roman"/>
          <w:lang w:eastAsia="zh-CN"/>
        </w:rPr>
        <w:t xml:space="preserve">and </w:t>
      </w:r>
      <w:r>
        <w:rPr>
          <w:rFonts w:ascii="Times New Roman" w:hAnsi="Times New Roman" w:cs="Times New Roman"/>
        </w:rPr>
        <w:t>visited the university here.</w:t>
      </w:r>
    </w:p>
    <w:p w14:paraId="2C6BBE8F">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(00:09:36): OK. Next Suzie</w:t>
      </w:r>
      <w:r>
        <w:rPr>
          <w:rFonts w:ascii="Times New Roman" w:hAnsi="Times New Roman" w:cs="Times New Roman"/>
          <w:lang w:eastAsia="zh-CN"/>
        </w:rPr>
        <w:t>.</w:t>
      </w:r>
    </w:p>
    <w:p w14:paraId="25766C14">
      <w:pPr>
        <w:jc w:val="both"/>
        <w:rPr>
          <w:rFonts w:ascii="Times New Roman" w:hAnsi="Times New Roman" w:cs="Times New Roman"/>
        </w:rPr>
      </w:pPr>
      <w:r>
        <w:rPr>
          <w:rFonts w:ascii="Times New Roman" w:hAnsi="Times New Roman" w:cs="Times New Roman"/>
        </w:rPr>
        <w:t>Suzie(00:09:46): Hello everyone</w:t>
      </w:r>
      <w:r>
        <w:rPr>
          <w:rFonts w:ascii="Times New Roman" w:hAnsi="Times New Roman" w:cs="Times New Roman"/>
          <w:lang w:eastAsia="zh-CN"/>
        </w:rPr>
        <w:t xml:space="preserve">. </w:t>
      </w:r>
      <w:r>
        <w:rPr>
          <w:rFonts w:ascii="Times New Roman" w:hAnsi="Times New Roman" w:cs="Times New Roman"/>
        </w:rPr>
        <w:t xml:space="preserve">I am from UKM and am studying business administration. </w:t>
      </w:r>
      <w:r>
        <w:rPr>
          <w:rFonts w:ascii="Times New Roman" w:hAnsi="Times New Roman" w:cs="Times New Roman"/>
          <w:lang w:eastAsia="zh-CN"/>
        </w:rPr>
        <w:t xml:space="preserve">Born </w:t>
      </w:r>
      <w:r>
        <w:rPr>
          <w:rFonts w:ascii="Times New Roman" w:hAnsi="Times New Roman" w:cs="Times New Roman"/>
        </w:rPr>
        <w:t>in 2002</w:t>
      </w:r>
      <w:r>
        <w:rPr>
          <w:rFonts w:ascii="Times New Roman" w:hAnsi="Times New Roman" w:cs="Times New Roman"/>
          <w:lang w:eastAsia="zh-CN"/>
        </w:rPr>
        <w:t xml:space="preserve">, I am in the </w:t>
      </w:r>
      <w:r>
        <w:rPr>
          <w:rFonts w:ascii="Times New Roman" w:hAnsi="Times New Roman" w:cs="Times New Roman"/>
        </w:rPr>
        <w:t>last semester of my junior year. Before I came to Malaysia to study, I had no experience in overseas study.</w:t>
      </w:r>
    </w:p>
    <w:p w14:paraId="7CBC4AB9">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(00:10:22): The last of our UTM </w:t>
      </w:r>
      <w:r>
        <w:rPr>
          <w:rFonts w:ascii="Times New Roman" w:hAnsi="Times New Roman" w:cs="Times New Roman"/>
          <w:lang w:eastAsia="zh-CN"/>
        </w:rPr>
        <w:t>students.</w:t>
      </w:r>
    </w:p>
    <w:p w14:paraId="0AEC9EF5">
      <w:pPr>
        <w:jc w:val="both"/>
        <w:rPr>
          <w:rFonts w:ascii="Times New Roman" w:hAnsi="Times New Roman" w:cs="Times New Roman"/>
          <w:lang w:eastAsia="zh-CN"/>
        </w:rPr>
      </w:pPr>
      <w:r>
        <w:rPr>
          <w:rFonts w:ascii="Times New Roman" w:hAnsi="Times New Roman" w:cs="Times New Roman"/>
        </w:rPr>
        <w:t xml:space="preserve">Li Pinghe (00:10:37): Hi everyone, I'm </w:t>
      </w:r>
      <w:r>
        <w:rPr>
          <w:rFonts w:ascii="Times New Roman" w:hAnsi="Times New Roman" w:cs="Times New Roman"/>
          <w:lang w:eastAsia="zh-CN"/>
        </w:rPr>
        <w:t>Galaxy</w:t>
      </w:r>
      <w:r>
        <w:rPr>
          <w:rFonts w:ascii="Times New Roman" w:hAnsi="Times New Roman" w:cs="Times New Roman"/>
        </w:rPr>
        <w:t xml:space="preserve">. I'm in my fifth semester of </w:t>
      </w:r>
      <w:r>
        <w:rPr>
          <w:rFonts w:hint="eastAsia" w:ascii="Times New Roman" w:hAnsi="Times New Roman" w:cs="Times New Roman"/>
          <w:lang w:eastAsia="zh-CN"/>
        </w:rPr>
        <w:t>Human resources development</w:t>
      </w:r>
      <w:r>
        <w:rPr>
          <w:rFonts w:ascii="Times New Roman" w:hAnsi="Times New Roman" w:cs="Times New Roman"/>
          <w:lang w:eastAsia="zh-CN"/>
        </w:rPr>
        <w:t xml:space="preserve"> </w:t>
      </w:r>
      <w:r>
        <w:rPr>
          <w:rFonts w:ascii="Times New Roman" w:hAnsi="Times New Roman" w:cs="Times New Roman"/>
        </w:rPr>
        <w:t>at UTM. I've travelled abroad</w:t>
      </w:r>
      <w:r>
        <w:rPr>
          <w:rFonts w:ascii="Times New Roman" w:hAnsi="Times New Roman" w:cs="Times New Roman"/>
          <w:lang w:eastAsia="zh-CN"/>
        </w:rPr>
        <w:t>, including Malaysia</w:t>
      </w:r>
      <w:r>
        <w:rPr>
          <w:rFonts w:ascii="Times New Roman" w:hAnsi="Times New Roman" w:cs="Times New Roman"/>
        </w:rPr>
        <w:t xml:space="preserve">, </w:t>
      </w:r>
      <w:r>
        <w:rPr>
          <w:rFonts w:ascii="Times New Roman" w:hAnsi="Times New Roman" w:cs="Times New Roman"/>
          <w:lang w:eastAsia="zh-CN"/>
        </w:rPr>
        <w:t>but I have no overseas study experience.</w:t>
      </w:r>
    </w:p>
    <w:p w14:paraId="2F445074">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(00:11:17): OK, thanks! Let's move on to the first session, about people's motivation and expectations of coming to Malaysia. I want to ask LeiLei</w:t>
      </w:r>
      <w:r>
        <w:rPr>
          <w:rFonts w:hint="eastAsia" w:ascii="Times New Roman" w:hAnsi="Times New Roman" w:cs="Times New Roman"/>
          <w:lang w:eastAsia="zh-CN"/>
        </w:rPr>
        <w:t>,</w:t>
      </w:r>
      <w:r>
        <w:rPr>
          <w:rFonts w:ascii="Times New Roman" w:hAnsi="Times New Roman" w:cs="Times New Roman"/>
        </w:rPr>
        <w:t xml:space="preserve"> what made you choose to study in Malaysia</w:t>
      </w:r>
      <w:r>
        <w:rPr>
          <w:rFonts w:ascii="Times New Roman" w:hAnsi="Times New Roman" w:cs="Times New Roman"/>
          <w:lang w:eastAsia="zh-CN"/>
        </w:rPr>
        <w:t>?</w:t>
      </w:r>
    </w:p>
    <w:p w14:paraId="0EC4AEAA">
      <w:pPr>
        <w:jc w:val="both"/>
        <w:rPr>
          <w:rFonts w:ascii="Times New Roman" w:hAnsi="Times New Roman" w:cs="Times New Roman"/>
        </w:rPr>
      </w:pPr>
      <w:r>
        <w:rPr>
          <w:rFonts w:ascii="Times New Roman" w:hAnsi="Times New Roman" w:cs="Times New Roman"/>
        </w:rPr>
        <w:t xml:space="preserve">LeiLei(00:11:29): </w:t>
      </w:r>
      <w:r>
        <w:rPr>
          <w:rFonts w:ascii="Times New Roman" w:hAnsi="Times New Roman" w:cs="Times New Roman"/>
          <w:lang w:eastAsia="zh-CN"/>
        </w:rPr>
        <w:t xml:space="preserve">First, </w:t>
      </w:r>
      <w:r>
        <w:rPr>
          <w:rFonts w:ascii="Times New Roman" w:hAnsi="Times New Roman" w:cs="Times New Roman"/>
        </w:rPr>
        <w:t>in high school, during the study period, I wanted to come over to study abroad</w:t>
      </w:r>
      <w:r>
        <w:rPr>
          <w:rFonts w:hint="eastAsia" w:ascii="Times New Roman" w:hAnsi="Times New Roman" w:cs="Times New Roman"/>
          <w:lang w:eastAsia="zh-CN"/>
        </w:rPr>
        <w:t xml:space="preserve">. </w:t>
      </w:r>
      <w:r>
        <w:rPr>
          <w:rFonts w:ascii="Times New Roman" w:hAnsi="Times New Roman" w:cs="Times New Roman"/>
        </w:rPr>
        <w:t>Secondly, because of the experience of travelling, plus the weather on the Malaysian side, the experience of studying abroad is still relatively friendly</w:t>
      </w:r>
      <w:r>
        <w:rPr>
          <w:rFonts w:ascii="Times New Roman" w:hAnsi="Times New Roman" w:cs="Times New Roman"/>
          <w:lang w:eastAsia="zh-CN"/>
        </w:rPr>
        <w:t xml:space="preserve">. </w:t>
      </w:r>
      <w:r>
        <w:rPr>
          <w:rFonts w:ascii="Times New Roman" w:hAnsi="Times New Roman" w:cs="Times New Roman"/>
        </w:rPr>
        <w:t>Malaysia is a Commonwealth country</w:t>
      </w:r>
      <w:r>
        <w:rPr>
          <w:rFonts w:ascii="Times New Roman" w:hAnsi="Times New Roman" w:cs="Times New Roman"/>
          <w:lang w:eastAsia="zh-CN"/>
        </w:rPr>
        <w:t xml:space="preserve">, </w:t>
      </w:r>
      <w:r>
        <w:rPr>
          <w:rFonts w:ascii="Times New Roman" w:hAnsi="Times New Roman" w:cs="Times New Roman"/>
        </w:rPr>
        <w:t>and its English popularity rate is still quite high. Moreover, the economic pressure may not be so high. For example, the gap between the economic investment and academic return rates for domestic employment will not be so big now.</w:t>
      </w:r>
    </w:p>
    <w:p w14:paraId="583D723C">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(00:12:13): Indeed</w:t>
      </w:r>
      <w:r>
        <w:rPr>
          <w:rFonts w:ascii="Times New Roman" w:hAnsi="Times New Roman" w:cs="Times New Roman"/>
          <w:lang w:eastAsia="zh-CN"/>
        </w:rPr>
        <w:t xml:space="preserve">. </w:t>
      </w:r>
      <w:r>
        <w:rPr>
          <w:rFonts w:ascii="Times New Roman" w:hAnsi="Times New Roman" w:cs="Times New Roman"/>
        </w:rPr>
        <w:t>DaTian, what about you? is that you chose to come over here to study TCM, huh?</w:t>
      </w:r>
    </w:p>
    <w:p w14:paraId="49965947">
      <w:pPr>
        <w:jc w:val="both"/>
        <w:rPr>
          <w:rFonts w:ascii="Times New Roman" w:hAnsi="Times New Roman" w:cs="Times New Roman"/>
        </w:rPr>
      </w:pPr>
      <w:r>
        <w:rPr>
          <w:rFonts w:ascii="Times New Roman" w:hAnsi="Times New Roman" w:cs="Times New Roman"/>
        </w:rPr>
        <w:t>Tiano Ota (00:12:21): Yeah</w:t>
      </w:r>
      <w:r>
        <w:rPr>
          <w:rFonts w:ascii="Times New Roman" w:hAnsi="Times New Roman" w:cs="Times New Roman"/>
          <w:lang w:eastAsia="zh-CN"/>
        </w:rPr>
        <w:t xml:space="preserve">, </w:t>
      </w:r>
      <w:r>
        <w:rPr>
          <w:rFonts w:ascii="Times New Roman" w:hAnsi="Times New Roman" w:cs="Times New Roman"/>
        </w:rPr>
        <w:t>it's incredible, right?</w:t>
      </w:r>
    </w:p>
    <w:p w14:paraId="6A5B094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(00:12:23): Yes, everyone's choice and position is different because, like Chinese medicine, we in China probably think Chinese medicine is the best; why do you want to come to </w:t>
      </w:r>
      <w:r>
        <w:rPr>
          <w:rFonts w:ascii="Times New Roman" w:hAnsi="Times New Roman" w:cs="Times New Roman"/>
          <w:lang w:eastAsia="zh-CN"/>
        </w:rPr>
        <w:t xml:space="preserve">Malaysia </w:t>
      </w:r>
      <w:r>
        <w:rPr>
          <w:rFonts w:ascii="Times New Roman" w:hAnsi="Times New Roman" w:cs="Times New Roman"/>
        </w:rPr>
        <w:t>to study Chinese medicine?</w:t>
      </w:r>
    </w:p>
    <w:p w14:paraId="12CAFBC9">
      <w:pPr>
        <w:jc w:val="both"/>
        <w:rPr>
          <w:rFonts w:ascii="Times New Roman" w:hAnsi="Times New Roman" w:cs="Times New Roman"/>
        </w:rPr>
      </w:pPr>
      <w:r>
        <w:rPr>
          <w:rFonts w:ascii="Times New Roman" w:hAnsi="Times New Roman" w:cs="Times New Roman"/>
        </w:rPr>
        <w:t>Tiano(00:12:33): I'm a bit special because I went to university in China for a few years. Then I came to this site because of their cooperation. Another thing is that the tuition fee is cheaper here</w:t>
      </w:r>
      <w:r>
        <w:rPr>
          <w:rFonts w:ascii="Times New Roman" w:hAnsi="Times New Roman" w:cs="Times New Roman"/>
          <w:lang w:eastAsia="zh-CN"/>
        </w:rPr>
        <w:t xml:space="preserve">, so </w:t>
      </w:r>
      <w:r>
        <w:rPr>
          <w:rFonts w:ascii="Times New Roman" w:hAnsi="Times New Roman" w:cs="Times New Roman"/>
        </w:rPr>
        <w:t>it's more cost-effective.</w:t>
      </w:r>
    </w:p>
    <w:p w14:paraId="4088BF9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(00:12:54): yes</w:t>
      </w:r>
      <w:r>
        <w:rPr>
          <w:rFonts w:ascii="Times New Roman" w:hAnsi="Times New Roman" w:cs="Times New Roman"/>
          <w:lang w:eastAsia="zh-CN"/>
        </w:rPr>
        <w:t xml:space="preserve">, </w:t>
      </w:r>
      <w:r>
        <w:rPr>
          <w:rFonts w:ascii="Times New Roman" w:hAnsi="Times New Roman" w:cs="Times New Roman"/>
        </w:rPr>
        <w:t>better value for money</w:t>
      </w:r>
      <w:r>
        <w:rPr>
          <w:rFonts w:ascii="Times New Roman" w:hAnsi="Times New Roman" w:cs="Times New Roman"/>
          <w:lang w:eastAsia="zh-CN"/>
        </w:rPr>
        <w:t xml:space="preserve">. </w:t>
      </w:r>
      <w:r>
        <w:rPr>
          <w:rFonts w:ascii="Times New Roman" w:hAnsi="Times New Roman" w:cs="Times New Roman"/>
        </w:rPr>
        <w:t>Suzie</w:t>
      </w:r>
      <w:r>
        <w:rPr>
          <w:rFonts w:ascii="Times New Roman" w:hAnsi="Times New Roman" w:cs="Times New Roman"/>
          <w:lang w:eastAsia="zh-CN"/>
        </w:rPr>
        <w:t xml:space="preserve">, is it the </w:t>
      </w:r>
      <w:r>
        <w:rPr>
          <w:rFonts w:ascii="Times New Roman" w:hAnsi="Times New Roman" w:cs="Times New Roman"/>
        </w:rPr>
        <w:t>same reason for you?</w:t>
      </w:r>
    </w:p>
    <w:p w14:paraId="711B478B">
      <w:pPr>
        <w:jc w:val="both"/>
        <w:rPr>
          <w:rFonts w:ascii="Times New Roman" w:hAnsi="Times New Roman" w:cs="Times New Roman"/>
        </w:rPr>
      </w:pPr>
      <w:r>
        <w:rPr>
          <w:rFonts w:ascii="Times New Roman" w:hAnsi="Times New Roman" w:cs="Times New Roman"/>
        </w:rPr>
        <w:t xml:space="preserve">Suzie(00:13:02): I would probably add to their reasons that I'm studying economics. If you are studying economics, you must look at the university's ranking on top of your undergraduate degree and whether the university will be good at this major. In addition to the college entrance examination, I was just </w:t>
      </w:r>
      <w:r>
        <w:rPr>
          <w:rFonts w:ascii="Times New Roman" w:hAnsi="Times New Roman" w:cs="Times New Roman"/>
          <w:lang w:eastAsia="zh-CN"/>
        </w:rPr>
        <w:t xml:space="preserve">above the </w:t>
      </w:r>
      <w:r>
        <w:rPr>
          <w:rFonts w:ascii="Times New Roman" w:hAnsi="Times New Roman" w:cs="Times New Roman"/>
        </w:rPr>
        <w:t>first-grade line, so maybe the prospect is not very good if you study in China.</w:t>
      </w:r>
    </w:p>
    <w:p w14:paraId="5FDC72EB">
      <w:pPr>
        <w:jc w:val="both"/>
        <w:rPr>
          <w:rFonts w:hint="eastAsia"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(00:13:37): The QS ranking will be higher over here</w:t>
      </w:r>
      <w:r>
        <w:rPr>
          <w:rFonts w:hint="eastAsia" w:ascii="Times New Roman" w:hAnsi="Times New Roman" w:cs="Times New Roman"/>
          <w:lang w:eastAsia="zh-CN"/>
        </w:rPr>
        <w:t>.</w:t>
      </w:r>
    </w:p>
    <w:p w14:paraId="2E57A922">
      <w:pPr>
        <w:jc w:val="both"/>
        <w:rPr>
          <w:rFonts w:hint="eastAsia" w:ascii="Times New Roman" w:hAnsi="Times New Roman" w:cs="Times New Roman"/>
        </w:rPr>
      </w:pPr>
      <w:r>
        <w:rPr>
          <w:rFonts w:ascii="Times New Roman" w:hAnsi="Times New Roman" w:cs="Times New Roman"/>
        </w:rPr>
        <w:t>Suzie (00:13:39): Yeah</w:t>
      </w:r>
      <w:r>
        <w:rPr>
          <w:rFonts w:hint="eastAsia" w:ascii="Times New Roman" w:hAnsi="Times New Roman" w:cs="Times New Roman"/>
          <w:lang w:eastAsia="zh-CN"/>
        </w:rPr>
        <w:t>.</w:t>
      </w:r>
    </w:p>
    <w:p w14:paraId="538458E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(00:13:42): Did you do any academic preparation before you went to university</w:t>
      </w:r>
      <w:r>
        <w:rPr>
          <w:rFonts w:hint="eastAsia" w:ascii="Times New Roman" w:hAnsi="Times New Roman" w:cs="Times New Roman"/>
          <w:lang w:eastAsia="zh-CN"/>
        </w:rPr>
        <w:t>?</w:t>
      </w:r>
      <w:r>
        <w:rPr>
          <w:rFonts w:ascii="Times New Roman" w:hAnsi="Times New Roman" w:cs="Times New Roman"/>
        </w:rPr>
        <w:t xml:space="preserve"> Did you do any preparation for that, such as enrolling in an English course or finding out about some of the specialisations in the university</w:t>
      </w:r>
      <w:r>
        <w:rPr>
          <w:rFonts w:hint="eastAsia" w:ascii="Times New Roman" w:hAnsi="Times New Roman" w:cs="Times New Roman"/>
          <w:lang w:eastAsia="zh-CN"/>
        </w:rPr>
        <w:t xml:space="preserve"> </w:t>
      </w:r>
      <w:r>
        <w:rPr>
          <w:rFonts w:ascii="Times New Roman" w:hAnsi="Times New Roman" w:cs="Times New Roman"/>
        </w:rPr>
        <w:t>over here?</w:t>
      </w:r>
    </w:p>
    <w:p w14:paraId="33970EDE">
      <w:pPr>
        <w:jc w:val="both"/>
        <w:rPr>
          <w:rFonts w:ascii="Times New Roman" w:hAnsi="Times New Roman" w:cs="Times New Roman"/>
        </w:rPr>
      </w:pPr>
      <w:r>
        <w:rPr>
          <w:rFonts w:ascii="Times New Roman" w:hAnsi="Times New Roman" w:cs="Times New Roman"/>
        </w:rPr>
        <w:t xml:space="preserve">Suzie (00:13:59): I enrolled with an agency but got </w:t>
      </w:r>
      <w:r>
        <w:rPr>
          <w:rFonts w:ascii="Times New Roman" w:hAnsi="Times New Roman" w:cs="Times New Roman"/>
          <w:lang w:eastAsia="zh-CN"/>
        </w:rPr>
        <w:t xml:space="preserve">my </w:t>
      </w:r>
      <w:r>
        <w:rPr>
          <w:rFonts w:ascii="Times New Roman" w:hAnsi="Times New Roman" w:cs="Times New Roman"/>
        </w:rPr>
        <w:t xml:space="preserve">IELTS 6 before I </w:t>
      </w:r>
      <w:r>
        <w:rPr>
          <w:rFonts w:ascii="Times New Roman" w:hAnsi="Times New Roman" w:cs="Times New Roman"/>
          <w:lang w:eastAsia="zh-CN"/>
        </w:rPr>
        <w:t xml:space="preserve">went to </w:t>
      </w:r>
      <w:r>
        <w:rPr>
          <w:rFonts w:ascii="Times New Roman" w:hAnsi="Times New Roman" w:cs="Times New Roman"/>
        </w:rPr>
        <w:t xml:space="preserve">an agency. </w:t>
      </w:r>
      <w:r>
        <w:rPr>
          <w:rFonts w:ascii="Times New Roman" w:hAnsi="Times New Roman" w:cs="Times New Roman"/>
          <w:lang w:eastAsia="zh-CN"/>
        </w:rPr>
        <w:t xml:space="preserve">But </w:t>
      </w:r>
      <w:r>
        <w:rPr>
          <w:rFonts w:ascii="Times New Roman" w:hAnsi="Times New Roman" w:cs="Times New Roman"/>
        </w:rPr>
        <w:t xml:space="preserve">that agency had a bit of a pitfall, so I didn't get on to UM </w:t>
      </w:r>
      <w:r>
        <w:rPr>
          <w:rFonts w:ascii="Times New Roman" w:hAnsi="Times New Roman" w:cs="Times New Roman"/>
          <w:lang w:eastAsia="zh-CN"/>
        </w:rPr>
        <w:t xml:space="preserve">and </w:t>
      </w:r>
      <w:r>
        <w:rPr>
          <w:rFonts w:ascii="Times New Roman" w:hAnsi="Times New Roman" w:cs="Times New Roman"/>
        </w:rPr>
        <w:t>came to UKM.</w:t>
      </w:r>
    </w:p>
    <w:p w14:paraId="410DBAA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(00:14:24): Do you have any plans for further education?</w:t>
      </w:r>
    </w:p>
    <w:p w14:paraId="40269530">
      <w:pPr>
        <w:jc w:val="both"/>
        <w:rPr>
          <w:rFonts w:ascii="Times New Roman" w:hAnsi="Times New Roman" w:cs="Times New Roman"/>
        </w:rPr>
      </w:pPr>
      <w:r>
        <w:rPr>
          <w:rFonts w:ascii="Times New Roman" w:hAnsi="Times New Roman" w:cs="Times New Roman"/>
        </w:rPr>
        <w:t>Suzie(00:14:31): According to the current economic situation in China, if you can work, you should definitely work first and then consider whether you want to study for a master's degree.</w:t>
      </w:r>
    </w:p>
    <w:p w14:paraId="0B8638E5">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(00:14:44): Lei Lei</w:t>
      </w:r>
      <w:r>
        <w:rPr>
          <w:rFonts w:ascii="Times New Roman" w:hAnsi="Times New Roman" w:cs="Times New Roman"/>
          <w:lang w:eastAsia="zh-CN"/>
        </w:rPr>
        <w:t xml:space="preserve">, </w:t>
      </w:r>
      <w:r>
        <w:rPr>
          <w:rFonts w:ascii="Times New Roman" w:hAnsi="Times New Roman" w:cs="Times New Roman"/>
        </w:rPr>
        <w:t>what about you? Do you have any further academic expectations?</w:t>
      </w:r>
    </w:p>
    <w:p w14:paraId="0527B549">
      <w:pPr>
        <w:jc w:val="both"/>
        <w:rPr>
          <w:rFonts w:ascii="Times New Roman" w:hAnsi="Times New Roman" w:cs="Times New Roman"/>
        </w:rPr>
      </w:pPr>
      <w:r>
        <w:rPr>
          <w:rFonts w:ascii="Times New Roman" w:hAnsi="Times New Roman" w:cs="Times New Roman"/>
        </w:rPr>
        <w:t xml:space="preserve">LeiLei(00:14:48): I have some academic expectations because, as I said before, </w:t>
      </w:r>
      <w:r>
        <w:rPr>
          <w:rFonts w:ascii="Times New Roman" w:hAnsi="Times New Roman" w:cs="Times New Roman"/>
          <w:lang w:eastAsia="zh-CN"/>
        </w:rPr>
        <w:t xml:space="preserve">Malaysia </w:t>
      </w:r>
      <w:r>
        <w:rPr>
          <w:rFonts w:ascii="Times New Roman" w:hAnsi="Times New Roman" w:cs="Times New Roman"/>
        </w:rPr>
        <w:t xml:space="preserve">is a Commonwealth country, and it is relatively easier for us to apply for students from other countries. Moreover, </w:t>
      </w:r>
      <w:r>
        <w:rPr>
          <w:rFonts w:ascii="Times New Roman" w:hAnsi="Times New Roman" w:cs="Times New Roman"/>
          <w:lang w:eastAsia="zh-CN"/>
        </w:rPr>
        <w:t xml:space="preserve">UPM is ranked </w:t>
      </w:r>
      <w:r>
        <w:rPr>
          <w:rFonts w:ascii="Times New Roman" w:hAnsi="Times New Roman" w:cs="Times New Roman"/>
        </w:rPr>
        <w:t>relatively high in the QS ranking of universities worldwide. Malaysia's authority in international recognition is still relatively high compared to our study of the Commonwealth system of countries. So, I still have this plan.</w:t>
      </w:r>
    </w:p>
    <w:p w14:paraId="7BA90440">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(00:15:25): OK, DaTian</w:t>
      </w:r>
      <w:r>
        <w:rPr>
          <w:rFonts w:ascii="Times New Roman" w:hAnsi="Times New Roman" w:cs="Times New Roman"/>
          <w:lang w:eastAsia="zh-CN"/>
        </w:rPr>
        <w:t xml:space="preserve">, </w:t>
      </w:r>
      <w:r>
        <w:rPr>
          <w:rFonts w:ascii="Times New Roman" w:hAnsi="Times New Roman" w:cs="Times New Roman"/>
        </w:rPr>
        <w:t xml:space="preserve">what about you? Are you planning to return to work in a hospital after studying TCM, or do you have </w:t>
      </w:r>
      <w:r>
        <w:rPr>
          <w:rFonts w:ascii="Times New Roman" w:hAnsi="Times New Roman" w:cs="Times New Roman"/>
          <w:lang w:eastAsia="zh-CN"/>
        </w:rPr>
        <w:t xml:space="preserve">plans </w:t>
      </w:r>
      <w:r>
        <w:rPr>
          <w:rFonts w:ascii="Times New Roman" w:hAnsi="Times New Roman" w:cs="Times New Roman"/>
        </w:rPr>
        <w:t xml:space="preserve">for further </w:t>
      </w:r>
      <w:r>
        <w:rPr>
          <w:rFonts w:ascii="Times New Roman" w:hAnsi="Times New Roman" w:cs="Times New Roman"/>
          <w:lang w:eastAsia="zh-CN"/>
        </w:rPr>
        <w:t>studies?</w:t>
      </w:r>
    </w:p>
    <w:p w14:paraId="37B74953">
      <w:pPr>
        <w:jc w:val="both"/>
        <w:rPr>
          <w:rFonts w:ascii="Times New Roman" w:hAnsi="Times New Roman" w:cs="Times New Roman"/>
        </w:rPr>
      </w:pPr>
      <w:r>
        <w:rPr>
          <w:rFonts w:ascii="Times New Roman" w:hAnsi="Times New Roman" w:cs="Times New Roman"/>
        </w:rPr>
        <w:t>Tiano Ota (00:15:34): I haven't thought about it yet because I'm already preparing for work. If you study, you must also consider it from next year to the end of the year.</w:t>
      </w:r>
    </w:p>
    <w:p w14:paraId="74DBB0E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(00:15:45): Is it in </w:t>
      </w:r>
      <w:r>
        <w:rPr>
          <w:rFonts w:ascii="Times New Roman" w:hAnsi="Times New Roman" w:cs="Times New Roman"/>
          <w:lang w:eastAsia="zh-CN"/>
        </w:rPr>
        <w:t>Malaysia</w:t>
      </w:r>
      <w:r>
        <w:rPr>
          <w:rFonts w:ascii="Times New Roman" w:hAnsi="Times New Roman" w:cs="Times New Roman"/>
        </w:rPr>
        <w:t>? Or back home?</w:t>
      </w:r>
    </w:p>
    <w:p w14:paraId="56FEF114">
      <w:pPr>
        <w:jc w:val="both"/>
        <w:rPr>
          <w:rFonts w:ascii="Times New Roman" w:hAnsi="Times New Roman" w:cs="Times New Roman"/>
        </w:rPr>
      </w:pPr>
      <w:r>
        <w:rPr>
          <w:rFonts w:ascii="Times New Roman" w:hAnsi="Times New Roman" w:cs="Times New Roman"/>
        </w:rPr>
        <w:t>Tiano (00:15:49): Go back.</w:t>
      </w:r>
    </w:p>
    <w:p w14:paraId="03C3E7DB">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(00:15:50): Very good! Galaxy</w:t>
      </w:r>
      <w:r>
        <w:rPr>
          <w:rFonts w:ascii="Times New Roman" w:hAnsi="Times New Roman" w:cs="Times New Roman"/>
          <w:lang w:eastAsia="zh-CN"/>
        </w:rPr>
        <w:t xml:space="preserve">, </w:t>
      </w:r>
      <w:r>
        <w:rPr>
          <w:rFonts w:ascii="Times New Roman" w:hAnsi="Times New Roman" w:cs="Times New Roman"/>
        </w:rPr>
        <w:t>I would like to ask, when you first came to Malaysia, what was your initial schooling experience like?</w:t>
      </w:r>
    </w:p>
    <w:p w14:paraId="4A25AF1E">
      <w:pPr>
        <w:jc w:val="both"/>
        <w:rPr>
          <w:rFonts w:ascii="Times New Roman" w:hAnsi="Times New Roman" w:cs="Times New Roman"/>
        </w:rPr>
      </w:pPr>
      <w:r>
        <w:rPr>
          <w:rFonts w:ascii="Times New Roman" w:hAnsi="Times New Roman" w:cs="Times New Roman"/>
        </w:rPr>
        <w:t xml:space="preserve">Li Pinghe (00:16:07): It still felt very uncomfortable when I first came here. I'm in my fifth semester, and I've been taking </w:t>
      </w:r>
      <w:r>
        <w:rPr>
          <w:rFonts w:ascii="Times New Roman" w:hAnsi="Times New Roman" w:cs="Times New Roman"/>
          <w:lang w:eastAsia="zh-CN"/>
        </w:rPr>
        <w:t xml:space="preserve">online </w:t>
      </w:r>
      <w:r>
        <w:rPr>
          <w:rFonts w:ascii="Times New Roman" w:hAnsi="Times New Roman" w:cs="Times New Roman"/>
        </w:rPr>
        <w:t xml:space="preserve">classes for more than a year during the pandemic, so I know a bit about this side </w:t>
      </w:r>
      <w:r>
        <w:rPr>
          <w:rFonts w:ascii="Times New Roman" w:hAnsi="Times New Roman" w:cs="Times New Roman"/>
          <w:lang w:eastAsia="zh-CN"/>
        </w:rPr>
        <w:t xml:space="preserve">and </w:t>
      </w:r>
      <w:r>
        <w:rPr>
          <w:rFonts w:ascii="Times New Roman" w:hAnsi="Times New Roman" w:cs="Times New Roman"/>
        </w:rPr>
        <w:t>the teachers</w:t>
      </w:r>
      <w:r>
        <w:rPr>
          <w:rFonts w:ascii="Times New Roman" w:hAnsi="Times New Roman" w:cs="Times New Roman"/>
          <w:lang w:eastAsia="zh-CN"/>
        </w:rPr>
        <w:t xml:space="preserve">. </w:t>
      </w:r>
      <w:r>
        <w:rPr>
          <w:rFonts w:ascii="Times New Roman" w:hAnsi="Times New Roman" w:cs="Times New Roman"/>
        </w:rPr>
        <w:t>However, when I arrived at KL</w:t>
      </w:r>
      <w:r>
        <w:rPr>
          <w:rFonts w:ascii="Times New Roman" w:hAnsi="Times New Roman" w:cs="Times New Roman"/>
          <w:lang w:eastAsia="zh-CN"/>
        </w:rPr>
        <w:t>,</w:t>
      </w:r>
      <w:r>
        <w:rPr>
          <w:rFonts w:ascii="Times New Roman" w:hAnsi="Times New Roman" w:cs="Times New Roman"/>
        </w:rPr>
        <w:t xml:space="preserve"> I found </w:t>
      </w:r>
      <w:r>
        <w:rPr>
          <w:rFonts w:ascii="Times New Roman" w:hAnsi="Times New Roman" w:cs="Times New Roman"/>
          <w:lang w:eastAsia="zh-CN"/>
        </w:rPr>
        <w:t xml:space="preserve">that it was </w:t>
      </w:r>
      <w:r>
        <w:rPr>
          <w:rFonts w:ascii="Times New Roman" w:hAnsi="Times New Roman" w:cs="Times New Roman"/>
        </w:rPr>
        <w:t xml:space="preserve">different from what I had imagined. The </w:t>
      </w:r>
      <w:r>
        <w:rPr>
          <w:rFonts w:ascii="Times New Roman" w:hAnsi="Times New Roman" w:cs="Times New Roman"/>
          <w:lang w:eastAsia="zh-CN"/>
        </w:rPr>
        <w:t>food</w:t>
      </w:r>
      <w:r>
        <w:rPr>
          <w:rFonts w:ascii="Times New Roman" w:hAnsi="Times New Roman" w:cs="Times New Roman"/>
        </w:rPr>
        <w:t>, clothing, and transportation were all different. The university's academic teaching</w:t>
      </w:r>
      <w:r>
        <w:rPr>
          <w:rFonts w:ascii="Times New Roman" w:hAnsi="Times New Roman" w:cs="Times New Roman"/>
          <w:lang w:eastAsia="zh-CN"/>
        </w:rPr>
        <w:t xml:space="preserve">, </w:t>
      </w:r>
      <w:r>
        <w:rPr>
          <w:rFonts w:ascii="Times New Roman" w:hAnsi="Times New Roman" w:cs="Times New Roman"/>
        </w:rPr>
        <w:t xml:space="preserve">teacher interaction and classmate interaction are different. </w:t>
      </w:r>
      <w:r>
        <w:rPr>
          <w:rFonts w:ascii="Times New Roman" w:hAnsi="Times New Roman" w:cs="Times New Roman"/>
          <w:lang w:eastAsia="zh-CN"/>
        </w:rPr>
        <w:t xml:space="preserve">Most of </w:t>
      </w:r>
      <w:r>
        <w:rPr>
          <w:rFonts w:ascii="Times New Roman" w:hAnsi="Times New Roman" w:cs="Times New Roman"/>
        </w:rPr>
        <w:t xml:space="preserve">what the teachers say is </w:t>
      </w:r>
      <w:r>
        <w:rPr>
          <w:rFonts w:ascii="Times New Roman" w:hAnsi="Times New Roman" w:cs="Times New Roman"/>
          <w:lang w:eastAsia="zh-CN"/>
        </w:rPr>
        <w:t>self-study</w:t>
      </w:r>
      <w:r>
        <w:rPr>
          <w:rFonts w:ascii="Times New Roman" w:hAnsi="Times New Roman" w:cs="Times New Roman"/>
        </w:rPr>
        <w:t>. However, I would like to interact more with my teachers and classmates.</w:t>
      </w:r>
    </w:p>
    <w:p w14:paraId="68C75CAC">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(00:17:00): In studying and communicating with your teachers, is there any pressure to communicate with the language or think academically? Is there any pressure to speak in the language or to think academically</w:t>
      </w:r>
      <w:r>
        <w:rPr>
          <w:rFonts w:ascii="Times New Roman" w:hAnsi="Times New Roman" w:cs="Times New Roman"/>
          <w:lang w:eastAsia="zh-CN"/>
        </w:rPr>
        <w:t>?</w:t>
      </w:r>
    </w:p>
    <w:p w14:paraId="7B8F9502">
      <w:pPr>
        <w:jc w:val="both"/>
        <w:rPr>
          <w:rFonts w:ascii="Times New Roman" w:hAnsi="Times New Roman" w:cs="Times New Roman"/>
        </w:rPr>
      </w:pPr>
      <w:r>
        <w:rPr>
          <w:rFonts w:ascii="Times New Roman" w:hAnsi="Times New Roman" w:cs="Times New Roman"/>
        </w:rPr>
        <w:t>Li Pinghe (00:17:15): Yes</w:t>
      </w:r>
      <w:r>
        <w:rPr>
          <w:rFonts w:ascii="Times New Roman" w:hAnsi="Times New Roman" w:cs="Times New Roman"/>
          <w:lang w:eastAsia="zh-CN"/>
        </w:rPr>
        <w:t xml:space="preserve">. </w:t>
      </w:r>
      <w:r>
        <w:rPr>
          <w:rFonts w:ascii="Times New Roman" w:hAnsi="Times New Roman" w:cs="Times New Roman"/>
        </w:rPr>
        <w:t>Because the way we express ourselves is very different, there are just a lot of times when language communication is not in the same dimension</w:t>
      </w:r>
      <w:r>
        <w:rPr>
          <w:rFonts w:ascii="Times New Roman" w:hAnsi="Times New Roman" w:cs="Times New Roman"/>
          <w:lang w:eastAsia="zh-CN"/>
        </w:rPr>
        <w:t>.</w:t>
      </w:r>
    </w:p>
    <w:p w14:paraId="3D47022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(00:18:32): DaTian</w:t>
      </w:r>
      <w:r>
        <w:rPr>
          <w:rFonts w:ascii="Times New Roman" w:hAnsi="Times New Roman" w:cs="Times New Roman"/>
          <w:lang w:eastAsia="zh-CN"/>
        </w:rPr>
        <w:t xml:space="preserve">, </w:t>
      </w:r>
      <w:r>
        <w:rPr>
          <w:rFonts w:ascii="Times New Roman" w:hAnsi="Times New Roman" w:cs="Times New Roman"/>
        </w:rPr>
        <w:t xml:space="preserve">you just said that you came to </w:t>
      </w:r>
      <w:r>
        <w:rPr>
          <w:rFonts w:ascii="Times New Roman" w:hAnsi="Times New Roman" w:cs="Times New Roman"/>
          <w:lang w:eastAsia="zh-CN"/>
        </w:rPr>
        <w:t xml:space="preserve">Malaysia after </w:t>
      </w:r>
      <w:r>
        <w:rPr>
          <w:rFonts w:ascii="Times New Roman" w:hAnsi="Times New Roman" w:cs="Times New Roman"/>
        </w:rPr>
        <w:t xml:space="preserve">studying at a university in China for a few years. As you have experienced both the domestic education system and the </w:t>
      </w:r>
      <w:r>
        <w:rPr>
          <w:rFonts w:ascii="Times New Roman" w:hAnsi="Times New Roman" w:cs="Times New Roman"/>
          <w:lang w:eastAsia="zh-CN"/>
        </w:rPr>
        <w:t xml:space="preserve">Malaysian </w:t>
      </w:r>
      <w:r>
        <w:rPr>
          <w:rFonts w:ascii="Times New Roman" w:hAnsi="Times New Roman" w:cs="Times New Roman"/>
        </w:rPr>
        <w:t xml:space="preserve">education system, what do you think are the significant differences between the </w:t>
      </w:r>
      <w:r>
        <w:rPr>
          <w:rFonts w:ascii="Times New Roman" w:hAnsi="Times New Roman" w:cs="Times New Roman"/>
          <w:lang w:eastAsia="zh-CN"/>
        </w:rPr>
        <w:t xml:space="preserve">Malaysian </w:t>
      </w:r>
      <w:r>
        <w:rPr>
          <w:rFonts w:ascii="Times New Roman" w:hAnsi="Times New Roman" w:cs="Times New Roman"/>
        </w:rPr>
        <w:t>education system and our domestic education system?</w:t>
      </w:r>
    </w:p>
    <w:p w14:paraId="35A4B034">
      <w:pPr>
        <w:jc w:val="both"/>
        <w:rPr>
          <w:rFonts w:ascii="Times New Roman" w:hAnsi="Times New Roman" w:cs="Times New Roman"/>
        </w:rPr>
      </w:pPr>
      <w:r>
        <w:rPr>
          <w:rFonts w:ascii="Times New Roman" w:hAnsi="Times New Roman" w:cs="Times New Roman"/>
        </w:rPr>
        <w:t xml:space="preserve">Tiano(00:18:54)： Relatively speaking, it's freer, and the teaching method is not </w:t>
      </w:r>
      <w:r>
        <w:rPr>
          <w:rFonts w:ascii="Times New Roman" w:hAnsi="Times New Roman" w:cs="Times New Roman"/>
          <w:lang w:eastAsia="zh-CN"/>
        </w:rPr>
        <w:t xml:space="preserve">purely classroom-style single output. </w:t>
      </w:r>
      <w:r>
        <w:rPr>
          <w:rFonts w:ascii="Times New Roman" w:hAnsi="Times New Roman" w:cs="Times New Roman"/>
        </w:rPr>
        <w:t>It has more interactive content</w:t>
      </w:r>
      <w:r>
        <w:rPr>
          <w:rFonts w:ascii="Times New Roman" w:hAnsi="Times New Roman" w:cs="Times New Roman"/>
          <w:lang w:eastAsia="zh-CN"/>
        </w:rPr>
        <w:t xml:space="preserve">, </w:t>
      </w:r>
      <w:r>
        <w:rPr>
          <w:rFonts w:ascii="Times New Roman" w:hAnsi="Times New Roman" w:cs="Times New Roman"/>
        </w:rPr>
        <w:t>including some presentations that we often do</w:t>
      </w:r>
      <w:r>
        <w:rPr>
          <w:rFonts w:ascii="Times New Roman" w:hAnsi="Times New Roman" w:cs="Times New Roman"/>
          <w:lang w:eastAsia="zh-CN"/>
        </w:rPr>
        <w:t xml:space="preserve">, which are </w:t>
      </w:r>
      <w:r>
        <w:rPr>
          <w:rFonts w:ascii="Times New Roman" w:hAnsi="Times New Roman" w:cs="Times New Roman"/>
        </w:rPr>
        <w:t>rare in China, where the teacher teaches the class, we listen to it, take notes after hearing, and then take the test.</w:t>
      </w:r>
    </w:p>
    <w:p w14:paraId="69BFBBB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(00:19:18): Since you've graduated, that is, you've gone from course work</w:t>
      </w:r>
      <w:r>
        <w:rPr>
          <w:rFonts w:ascii="Times New Roman" w:hAnsi="Times New Roman" w:cs="Times New Roman"/>
          <w:lang w:eastAsia="zh-CN"/>
        </w:rPr>
        <w:t xml:space="preserve">, </w:t>
      </w:r>
      <w:r>
        <w:rPr>
          <w:rFonts w:ascii="Times New Roman" w:hAnsi="Times New Roman" w:cs="Times New Roman"/>
        </w:rPr>
        <w:t>Presentation</w:t>
      </w:r>
      <w:r>
        <w:rPr>
          <w:rFonts w:ascii="Times New Roman" w:hAnsi="Times New Roman" w:cs="Times New Roman"/>
          <w:lang w:eastAsia="zh-CN"/>
        </w:rPr>
        <w:t xml:space="preserve">, </w:t>
      </w:r>
      <w:r>
        <w:rPr>
          <w:rFonts w:ascii="Times New Roman" w:hAnsi="Times New Roman" w:cs="Times New Roman"/>
        </w:rPr>
        <w:t>attending academic conferences, interacting with teachers, thesis writing, which part of it do you think puts more pressure on you to learn?</w:t>
      </w:r>
    </w:p>
    <w:p w14:paraId="1696B0FE">
      <w:pPr>
        <w:jc w:val="both"/>
        <w:rPr>
          <w:rFonts w:ascii="Times New Roman" w:hAnsi="Times New Roman" w:cs="Times New Roman"/>
        </w:rPr>
      </w:pPr>
      <w:r>
        <w:rPr>
          <w:rFonts w:ascii="Times New Roman" w:hAnsi="Times New Roman" w:cs="Times New Roman"/>
        </w:rPr>
        <w:t xml:space="preserve">Tiano(00:19:35): I'm fine. I don't feel it's particularly difficult. It's just </w:t>
      </w:r>
      <w:r>
        <w:rPr>
          <w:rFonts w:ascii="Times New Roman" w:hAnsi="Times New Roman" w:cs="Times New Roman"/>
          <w:lang w:eastAsia="zh-CN"/>
        </w:rPr>
        <w:t>a thesis</w:t>
      </w:r>
      <w:r>
        <w:rPr>
          <w:rFonts w:ascii="Times New Roman" w:hAnsi="Times New Roman" w:cs="Times New Roman"/>
        </w:rPr>
        <w:t xml:space="preserve">. </w:t>
      </w:r>
      <w:r>
        <w:rPr>
          <w:rFonts w:ascii="Times New Roman" w:hAnsi="Times New Roman" w:cs="Times New Roman"/>
          <w:lang w:val="en-US" w:eastAsia="zh-CN"/>
        </w:rPr>
        <w:t>I have a couple essays that I wrote in the past, but I don't think I can utilize them for my thesis.</w:t>
      </w:r>
    </w:p>
    <w:p w14:paraId="047CDA73">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(00:19:59): LeiLei</w:t>
      </w:r>
      <w:r>
        <w:rPr>
          <w:rFonts w:ascii="Times New Roman" w:hAnsi="Times New Roman" w:cs="Times New Roman"/>
          <w:lang w:eastAsia="zh-CN"/>
        </w:rPr>
        <w:t xml:space="preserve">, </w:t>
      </w:r>
      <w:r>
        <w:rPr>
          <w:rFonts w:ascii="Times New Roman" w:hAnsi="Times New Roman" w:cs="Times New Roman"/>
        </w:rPr>
        <w:t xml:space="preserve">what about you? Is it that when you first came to </w:t>
      </w:r>
      <w:r>
        <w:rPr>
          <w:rFonts w:ascii="Times New Roman" w:hAnsi="Times New Roman" w:cs="Times New Roman"/>
          <w:lang w:eastAsia="zh-CN"/>
        </w:rPr>
        <w:t>Malaysia</w:t>
      </w:r>
      <w:r>
        <w:rPr>
          <w:rFonts w:ascii="Times New Roman" w:hAnsi="Times New Roman" w:cs="Times New Roman"/>
        </w:rPr>
        <w:t>, you checked the QS rankings here, and you also prepared to apply for your future masters through here</w:t>
      </w:r>
      <w:r>
        <w:rPr>
          <w:rFonts w:ascii="Times New Roman" w:hAnsi="Times New Roman" w:cs="Times New Roman"/>
          <w:lang w:eastAsia="zh-CN"/>
        </w:rPr>
        <w:t xml:space="preserve">? </w:t>
      </w:r>
      <w:r>
        <w:rPr>
          <w:rFonts w:ascii="Times New Roman" w:hAnsi="Times New Roman" w:cs="Times New Roman"/>
        </w:rPr>
        <w:t>Like you came here at the beginning because you did a lot of pre-knowledge</w:t>
      </w:r>
      <w:r>
        <w:rPr>
          <w:rFonts w:hint="eastAsia" w:ascii="Times New Roman" w:hAnsi="Times New Roman" w:cs="Times New Roman"/>
          <w:lang w:eastAsia="zh-CN"/>
        </w:rPr>
        <w:t>. Is</w:t>
      </w:r>
      <w:r>
        <w:rPr>
          <w:rFonts w:ascii="Times New Roman" w:hAnsi="Times New Roman" w:cs="Times New Roman"/>
        </w:rPr>
        <w:t xml:space="preserve"> there anything that made you uncomfortable</w:t>
      </w:r>
      <w:r>
        <w:rPr>
          <w:rFonts w:ascii="Times New Roman" w:hAnsi="Times New Roman" w:cs="Times New Roman"/>
          <w:lang w:eastAsia="zh-CN"/>
        </w:rPr>
        <w:t>?</w:t>
      </w:r>
    </w:p>
    <w:p w14:paraId="0439BC92">
      <w:pPr>
        <w:jc w:val="both"/>
        <w:rPr>
          <w:rFonts w:ascii="Times New Roman" w:hAnsi="Times New Roman" w:cs="Times New Roman"/>
        </w:rPr>
      </w:pPr>
      <w:r>
        <w:rPr>
          <w:rFonts w:ascii="Times New Roman" w:hAnsi="Times New Roman" w:cs="Times New Roman"/>
        </w:rPr>
        <w:t xml:space="preserve">LeiLei(00:20:16): Actually, to be honest, I haven't because I'm a person who likes to embrace diversity, and I travel a lot, and I've been to Guangdong, Chaoshan, and Fujian </w:t>
      </w:r>
      <w:r>
        <w:rPr>
          <w:rFonts w:ascii="Times New Roman" w:hAnsi="Times New Roman" w:cs="Times New Roman"/>
          <w:lang w:eastAsia="zh-CN"/>
        </w:rPr>
        <w:t>before</w:t>
      </w:r>
      <w:r>
        <w:rPr>
          <w:rFonts w:ascii="Times New Roman" w:hAnsi="Times New Roman" w:cs="Times New Roman"/>
        </w:rPr>
        <w:t>. When I came to Malaysia to travel, I also knew there was a lot of publicity on the Internet, such as Penang, Sabah, and Kuala Lumpur</w:t>
      </w:r>
      <w:r>
        <w:rPr>
          <w:rFonts w:ascii="Times New Roman" w:hAnsi="Times New Roman" w:cs="Times New Roman"/>
          <w:lang w:eastAsia="zh-CN"/>
        </w:rPr>
        <w:t xml:space="preserve">. </w:t>
      </w:r>
      <w:r>
        <w:rPr>
          <w:rFonts w:ascii="Times New Roman" w:hAnsi="Times New Roman" w:cs="Times New Roman"/>
        </w:rPr>
        <w:t>In fact, Penang is the most suitable place for everyone to play because it is home to the domestic Fujian</w:t>
      </w:r>
      <w:r>
        <w:rPr>
          <w:rFonts w:ascii="Times New Roman" w:hAnsi="Times New Roman" w:cs="Times New Roman"/>
          <w:lang w:eastAsia="zh-CN"/>
        </w:rPr>
        <w:t xml:space="preserve">, </w:t>
      </w:r>
      <w:r>
        <w:rPr>
          <w:rFonts w:ascii="Times New Roman" w:hAnsi="Times New Roman" w:cs="Times New Roman"/>
        </w:rPr>
        <w:t>Guangdong, and Chaoshan. Many customs are the same, so coming to this place does not make me feel a big gap; on the contrary, it gives me a great sense of belonging. Here, I can also see a lot of Nanyang culture, including some of their Malaysian culture. I also like this multi-cultural, ethnic mix of countries; they are multi-cultural together, which is also very interesting. They produce a lot of holidays and festivals here.</w:t>
      </w:r>
    </w:p>
    <w:p w14:paraId="23FBF910">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(00:21:13): Do you adapt to the way they do holidays, where restaurants are closed, and you can't eat on holiday</w:t>
      </w:r>
      <w:r>
        <w:rPr>
          <w:rFonts w:ascii="Times New Roman" w:hAnsi="Times New Roman" w:cs="Times New Roman"/>
          <w:lang w:eastAsia="zh-CN"/>
        </w:rPr>
        <w:t>?</w:t>
      </w:r>
    </w:p>
    <w:p w14:paraId="1BBBC73C">
      <w:pPr>
        <w:jc w:val="both"/>
        <w:rPr>
          <w:rFonts w:ascii="Times New Roman" w:hAnsi="Times New Roman" w:cs="Times New Roman"/>
        </w:rPr>
      </w:pPr>
      <w:r>
        <w:rPr>
          <w:rFonts w:ascii="Times New Roman" w:hAnsi="Times New Roman" w:cs="Times New Roman"/>
        </w:rPr>
        <w:t>LeiLei(00:21:19): Actually it's not very adaptable yet because I feel that the pace here is very slow compared to the domestic one, and when I first came here, I felt that the efficiency of their government is not particularly high.</w:t>
      </w:r>
    </w:p>
    <w:p w14:paraId="6A7F796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(00:21:35): It is slow! Well, Suzie</w:t>
      </w:r>
      <w:r>
        <w:rPr>
          <w:rFonts w:ascii="Times New Roman" w:hAnsi="Times New Roman" w:cs="Times New Roman"/>
          <w:lang w:eastAsia="zh-CN"/>
        </w:rPr>
        <w:t xml:space="preserve">, </w:t>
      </w:r>
      <w:r>
        <w:rPr>
          <w:rFonts w:ascii="Times New Roman" w:hAnsi="Times New Roman" w:cs="Times New Roman"/>
        </w:rPr>
        <w:t>do you feel that way?</w:t>
      </w:r>
    </w:p>
    <w:p w14:paraId="4628A4B5">
      <w:pPr>
        <w:jc w:val="both"/>
        <w:rPr>
          <w:rFonts w:ascii="Times New Roman" w:hAnsi="Times New Roman" w:cs="Times New Roman"/>
        </w:rPr>
      </w:pPr>
      <w:r>
        <w:rPr>
          <w:rFonts w:ascii="Times New Roman" w:hAnsi="Times New Roman" w:cs="Times New Roman"/>
        </w:rPr>
        <w:t xml:space="preserve">Suzie(00:21:50): </w:t>
      </w:r>
      <w:r>
        <w:rPr>
          <w:rFonts w:hint="eastAsia" w:ascii="Times New Roman" w:hAnsi="Times New Roman" w:cs="Times New Roman"/>
        </w:rPr>
        <w:t>Yes, I have previously taken an online course. The university then advised me to take the course offline, but it turned out that I could not attend since the student visa at that time was stuck for three months.  I then approached the college's leadership, who eventually assisted me in fulfilling the task. I made roughly 100 phone calls and reminded people of it every day.</w:t>
      </w:r>
    </w:p>
    <w:p w14:paraId="23190C78">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(00:22:22): Jesus.</w:t>
      </w:r>
    </w:p>
    <w:p w14:paraId="7C57E8D0">
      <w:pPr>
        <w:jc w:val="both"/>
        <w:rPr>
          <w:rFonts w:ascii="Times New Roman" w:hAnsi="Times New Roman" w:cs="Times New Roman"/>
        </w:rPr>
      </w:pPr>
      <w:r>
        <w:rPr>
          <w:rFonts w:ascii="Times New Roman" w:hAnsi="Times New Roman" w:cs="Times New Roman"/>
        </w:rPr>
        <w:t xml:space="preserve">Li Pinghe (00:22:23): </w:t>
      </w:r>
      <w:r>
        <w:rPr>
          <w:rFonts w:hint="eastAsia" w:ascii="Times New Roman" w:hAnsi="Times New Roman" w:cs="Times New Roman"/>
          <w:lang w:eastAsia="zh-CN"/>
        </w:rPr>
        <w:t>S</w:t>
      </w:r>
      <w:r>
        <w:rPr>
          <w:rFonts w:ascii="Times New Roman" w:hAnsi="Times New Roman" w:cs="Times New Roman"/>
        </w:rPr>
        <w:t>orry to interject, but have you been on a student visa for three months?</w:t>
      </w:r>
    </w:p>
    <w:p w14:paraId="309E5E10">
      <w:pPr>
        <w:jc w:val="both"/>
        <w:rPr>
          <w:rFonts w:ascii="Times New Roman" w:hAnsi="Times New Roman" w:cs="Times New Roman"/>
        </w:rPr>
      </w:pPr>
      <w:r>
        <w:rPr>
          <w:rFonts w:ascii="Times New Roman" w:hAnsi="Times New Roman" w:cs="Times New Roman"/>
        </w:rPr>
        <w:t>Suzie (00:22:31): Yeah</w:t>
      </w:r>
      <w:r>
        <w:rPr>
          <w:rFonts w:ascii="Times New Roman" w:hAnsi="Times New Roman" w:cs="Times New Roman"/>
          <w:lang w:eastAsia="zh-CN"/>
        </w:rPr>
        <w:t xml:space="preserve">, the </w:t>
      </w:r>
      <w:r>
        <w:rPr>
          <w:rFonts w:ascii="Times New Roman" w:hAnsi="Times New Roman" w:cs="Times New Roman"/>
        </w:rPr>
        <w:t xml:space="preserve">student visa took a </w:t>
      </w:r>
      <w:r>
        <w:rPr>
          <w:rFonts w:ascii="Times New Roman" w:hAnsi="Times New Roman" w:cs="Times New Roman"/>
          <w:lang w:eastAsia="zh-CN"/>
        </w:rPr>
        <w:t xml:space="preserve">long time </w:t>
      </w:r>
      <w:r>
        <w:rPr>
          <w:rFonts w:ascii="Times New Roman" w:hAnsi="Times New Roman" w:cs="Times New Roman"/>
        </w:rPr>
        <w:t>because many people were in the queue, and they weren't very efficient.</w:t>
      </w:r>
    </w:p>
    <w:p w14:paraId="1FA775C6">
      <w:pPr>
        <w:jc w:val="both"/>
        <w:rPr>
          <w:rFonts w:ascii="Times New Roman" w:hAnsi="Times New Roman" w:cs="Times New Roman"/>
        </w:rPr>
      </w:pPr>
      <w:r>
        <w:rPr>
          <w:rFonts w:ascii="Times New Roman" w:hAnsi="Times New Roman" w:cs="Times New Roman"/>
        </w:rPr>
        <w:t>Li Pinghe (00:22:39): Ok.</w:t>
      </w:r>
      <w:r>
        <w:rPr>
          <w:rFonts w:hint="eastAsia" w:ascii="Times New Roman" w:hAnsi="Times New Roman" w:cs="Times New Roman"/>
          <w:lang w:eastAsia="zh-CN"/>
        </w:rPr>
        <w:t xml:space="preserve"> I</w:t>
      </w:r>
      <w:r>
        <w:rPr>
          <w:rFonts w:ascii="Times New Roman" w:hAnsi="Times New Roman" w:cs="Times New Roman"/>
          <w:lang w:eastAsia="zh-CN"/>
        </w:rPr>
        <w:t xml:space="preserve">t took </w:t>
      </w:r>
      <w:r>
        <w:rPr>
          <w:rFonts w:ascii="Times New Roman" w:hAnsi="Times New Roman" w:cs="Times New Roman"/>
        </w:rPr>
        <w:t>me less than 15 days to do it.</w:t>
      </w:r>
    </w:p>
    <w:p w14:paraId="2CD735AC">
      <w:pPr>
        <w:jc w:val="both"/>
        <w:rPr>
          <w:rFonts w:ascii="Times New Roman" w:hAnsi="Times New Roman" w:cs="Times New Roman"/>
        </w:rPr>
      </w:pPr>
      <w:r>
        <w:rPr>
          <w:rFonts w:ascii="Times New Roman" w:hAnsi="Times New Roman" w:cs="Times New Roman"/>
        </w:rPr>
        <w:t xml:space="preserve">Suzie (00:22:46): Right, </w:t>
      </w:r>
      <w:r>
        <w:rPr>
          <w:rFonts w:ascii="Times New Roman" w:hAnsi="Times New Roman" w:cs="Times New Roman"/>
          <w:lang w:eastAsia="zh-CN"/>
        </w:rPr>
        <w:t xml:space="preserve">it was just </w:t>
      </w:r>
      <w:r>
        <w:rPr>
          <w:rFonts w:ascii="Times New Roman" w:hAnsi="Times New Roman" w:cs="Times New Roman"/>
        </w:rPr>
        <w:t xml:space="preserve">because it was just starting to move from an online to an offline model, so probably that was the conversion process that was dragging on for the better part of a year. It kept saying it would be offline, and then it was still online </w:t>
      </w:r>
      <w:r>
        <w:rPr>
          <w:rFonts w:ascii="Times New Roman" w:hAnsi="Times New Roman" w:cs="Times New Roman"/>
          <w:lang w:eastAsia="zh-CN"/>
        </w:rPr>
        <w:t>classes</w:t>
      </w:r>
      <w:r>
        <w:rPr>
          <w:rFonts w:ascii="Times New Roman" w:hAnsi="Times New Roman" w:cs="Times New Roman"/>
        </w:rPr>
        <w:t>.</w:t>
      </w:r>
    </w:p>
    <w:p w14:paraId="1D7BBD0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(00:23:08): It could be a timing issue!</w:t>
      </w:r>
    </w:p>
    <w:p w14:paraId="361DDA68">
      <w:pPr>
        <w:jc w:val="both"/>
        <w:rPr>
          <w:rFonts w:ascii="Times New Roman" w:hAnsi="Times New Roman" w:cs="Times New Roman"/>
        </w:rPr>
      </w:pPr>
      <w:r>
        <w:rPr>
          <w:rFonts w:ascii="Times New Roman" w:hAnsi="Times New Roman" w:cs="Times New Roman"/>
        </w:rPr>
        <w:t>Suzie (00:23:10): I think so.</w:t>
      </w:r>
    </w:p>
    <w:p w14:paraId="2C91723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(00:23:11): My student card is in the same situation as yours. It took me a year to get mine to be able to enter the library. </w:t>
      </w:r>
      <w:r>
        <w:rPr>
          <w:rFonts w:ascii="Times New Roman" w:hAnsi="Times New Roman" w:cs="Times New Roman"/>
          <w:lang w:eastAsia="zh-CN"/>
        </w:rPr>
        <w:t xml:space="preserve">Because of the internet problem, welcome Kaiwen from UCSI. May I know </w:t>
      </w:r>
      <w:r>
        <w:rPr>
          <w:rFonts w:ascii="Times New Roman" w:hAnsi="Times New Roman" w:cs="Times New Roman"/>
        </w:rPr>
        <w:t>why you came to Malaysia to study?</w:t>
      </w:r>
    </w:p>
    <w:p w14:paraId="01E4BB1E">
      <w:pPr>
        <w:jc w:val="both"/>
        <w:rPr>
          <w:rFonts w:ascii="Times New Roman" w:hAnsi="Times New Roman" w:cs="Times New Roman"/>
        </w:rPr>
      </w:pPr>
      <w:r>
        <w:rPr>
          <w:rFonts w:ascii="Times New Roman" w:hAnsi="Times New Roman" w:cs="Times New Roman"/>
        </w:rPr>
        <w:t>Douzi (00:23:</w:t>
      </w:r>
      <w:r>
        <w:rPr>
          <w:rFonts w:ascii="Times New Roman" w:hAnsi="Times New Roman" w:cs="Times New Roman"/>
          <w:lang w:eastAsia="zh-CN"/>
        </w:rPr>
        <w:t>31</w:t>
      </w:r>
      <w:r>
        <w:rPr>
          <w:rFonts w:ascii="Times New Roman" w:hAnsi="Times New Roman" w:cs="Times New Roman"/>
        </w:rPr>
        <w:t>): Honestly, it's because I didn't do well in my studies before and wanted to come out and see the world</w:t>
      </w:r>
      <w:r>
        <w:rPr>
          <w:rFonts w:ascii="Times New Roman" w:hAnsi="Times New Roman" w:cs="Times New Roman"/>
          <w:lang w:eastAsia="zh-CN"/>
        </w:rPr>
        <w:t xml:space="preserve">. </w:t>
      </w:r>
      <w:r>
        <w:rPr>
          <w:rFonts w:ascii="Times New Roman" w:hAnsi="Times New Roman" w:cs="Times New Roman"/>
        </w:rPr>
        <w:t xml:space="preserve">Like China is more voluminous, </w:t>
      </w:r>
      <w:r>
        <w:rPr>
          <w:rFonts w:ascii="Times New Roman" w:hAnsi="Times New Roman" w:cs="Times New Roman"/>
          <w:lang w:eastAsia="zh-CN"/>
        </w:rPr>
        <w:t xml:space="preserve">I </w:t>
      </w:r>
      <w:r>
        <w:rPr>
          <w:rFonts w:ascii="Times New Roman" w:hAnsi="Times New Roman" w:cs="Times New Roman"/>
        </w:rPr>
        <w:t xml:space="preserve">couldn't get into too good a university </w:t>
      </w:r>
      <w:r>
        <w:rPr>
          <w:rFonts w:ascii="Times New Roman" w:hAnsi="Times New Roman" w:cs="Times New Roman"/>
          <w:lang w:eastAsia="zh-CN"/>
        </w:rPr>
        <w:t>at home at the time</w:t>
      </w:r>
      <w:r>
        <w:rPr>
          <w:rFonts w:ascii="Times New Roman" w:hAnsi="Times New Roman" w:cs="Times New Roman"/>
        </w:rPr>
        <w:t xml:space="preserve">, so </w:t>
      </w:r>
      <w:r>
        <w:rPr>
          <w:rFonts w:ascii="Times New Roman" w:hAnsi="Times New Roman" w:cs="Times New Roman"/>
          <w:lang w:eastAsia="zh-CN"/>
        </w:rPr>
        <w:t>instead of wasting my time like that, I came here, and the QS rankings were high</w:t>
      </w:r>
      <w:r>
        <w:rPr>
          <w:rFonts w:ascii="Times New Roman" w:hAnsi="Times New Roman" w:cs="Times New Roman"/>
        </w:rPr>
        <w:t>.</w:t>
      </w:r>
    </w:p>
    <w:p w14:paraId="6F5E710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(00:23:</w:t>
      </w:r>
      <w:r>
        <w:rPr>
          <w:rFonts w:ascii="Times New Roman" w:hAnsi="Times New Roman" w:cs="Times New Roman"/>
          <w:lang w:eastAsia="zh-CN"/>
        </w:rPr>
        <w:t>51</w:t>
      </w:r>
      <w:r>
        <w:rPr>
          <w:rFonts w:ascii="Times New Roman" w:hAnsi="Times New Roman" w:cs="Times New Roman"/>
        </w:rPr>
        <w:t xml:space="preserve">): </w:t>
      </w:r>
      <w:r>
        <w:rPr>
          <w:rFonts w:hint="eastAsia" w:ascii="Times New Roman" w:hAnsi="Times New Roman" w:cs="Times New Roman"/>
          <w:lang w:eastAsia="zh-CN"/>
        </w:rPr>
        <w:t>D</w:t>
      </w:r>
      <w:r>
        <w:rPr>
          <w:rFonts w:ascii="Times New Roman" w:hAnsi="Times New Roman" w:cs="Times New Roman"/>
          <w:lang w:eastAsia="zh-CN"/>
        </w:rPr>
        <w:t>id</w:t>
      </w:r>
      <w:r>
        <w:rPr>
          <w:rFonts w:ascii="Times New Roman" w:hAnsi="Times New Roman" w:cs="Times New Roman"/>
        </w:rPr>
        <w:t xml:space="preserve"> you have any trouble adjusting when you first came over here?</w:t>
      </w:r>
    </w:p>
    <w:p w14:paraId="0929881F">
      <w:pPr>
        <w:jc w:val="both"/>
        <w:rPr>
          <w:rFonts w:ascii="Times New Roman" w:hAnsi="Times New Roman" w:cs="Times New Roman"/>
        </w:rPr>
      </w:pPr>
      <w:r>
        <w:rPr>
          <w:rFonts w:ascii="Times New Roman" w:hAnsi="Times New Roman" w:cs="Times New Roman"/>
        </w:rPr>
        <w:t>Douzi(00:23:</w:t>
      </w:r>
      <w:r>
        <w:rPr>
          <w:rFonts w:ascii="Times New Roman" w:hAnsi="Times New Roman" w:cs="Times New Roman"/>
          <w:lang w:eastAsia="zh-CN"/>
        </w:rPr>
        <w:t>59</w:t>
      </w:r>
      <w:r>
        <w:rPr>
          <w:rFonts w:ascii="Times New Roman" w:hAnsi="Times New Roman" w:cs="Times New Roman"/>
        </w:rPr>
        <w:t xml:space="preserve">): </w:t>
      </w:r>
      <w:r>
        <w:rPr>
          <w:rFonts w:ascii="Times New Roman" w:hAnsi="Times New Roman" w:cs="Times New Roman"/>
          <w:lang w:eastAsia="zh-CN"/>
        </w:rPr>
        <w:t xml:space="preserve">Firstly, I'm </w:t>
      </w:r>
      <w:r>
        <w:rPr>
          <w:rFonts w:ascii="Times New Roman" w:hAnsi="Times New Roman" w:cs="Times New Roman"/>
        </w:rPr>
        <w:t xml:space="preserve">sharing a room with someone else. </w:t>
      </w:r>
      <w:r>
        <w:rPr>
          <w:rFonts w:ascii="Times New Roman" w:hAnsi="Times New Roman" w:cs="Times New Roman"/>
          <w:lang w:eastAsia="zh-CN"/>
        </w:rPr>
        <w:t xml:space="preserve">Secondly, the traffic here </w:t>
      </w:r>
      <w:r>
        <w:rPr>
          <w:rFonts w:ascii="Times New Roman" w:hAnsi="Times New Roman" w:cs="Times New Roman"/>
        </w:rPr>
        <w:t xml:space="preserve">is very troublesome, taking the bus is </w:t>
      </w:r>
      <w:r>
        <w:rPr>
          <w:rFonts w:ascii="Times New Roman" w:hAnsi="Times New Roman" w:cs="Times New Roman"/>
          <w:lang w:eastAsia="zh-CN"/>
        </w:rPr>
        <w:t xml:space="preserve">also </w:t>
      </w:r>
      <w:r>
        <w:rPr>
          <w:rFonts w:ascii="Times New Roman" w:hAnsi="Times New Roman" w:cs="Times New Roman"/>
        </w:rPr>
        <w:t xml:space="preserve">quite troublesome, that is, there are many inconveniences in life. </w:t>
      </w:r>
      <w:r>
        <w:rPr>
          <w:rFonts w:ascii="Times New Roman" w:hAnsi="Times New Roman" w:cs="Times New Roman"/>
          <w:lang w:eastAsia="zh-CN"/>
        </w:rPr>
        <w:t xml:space="preserve">Thirdly, </w:t>
      </w:r>
      <w:r>
        <w:rPr>
          <w:rFonts w:ascii="Times New Roman" w:hAnsi="Times New Roman" w:cs="Times New Roman"/>
        </w:rPr>
        <w:t>I'm not a big fan of studying</w:t>
      </w:r>
      <w:r>
        <w:rPr>
          <w:rFonts w:ascii="Times New Roman" w:hAnsi="Times New Roman" w:cs="Times New Roman"/>
          <w:lang w:eastAsia="zh-CN"/>
        </w:rPr>
        <w:t xml:space="preserve">, but </w:t>
      </w:r>
      <w:r>
        <w:rPr>
          <w:rFonts w:ascii="Times New Roman" w:hAnsi="Times New Roman" w:cs="Times New Roman"/>
        </w:rPr>
        <w:t>I'm a bit of a procrastinator. I like to procrastinate until the deadline, but I also feel pressured.</w:t>
      </w:r>
    </w:p>
    <w:p w14:paraId="4D908C1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24</w:t>
      </w:r>
      <w:r>
        <w:rPr>
          <w:rFonts w:ascii="Times New Roman" w:hAnsi="Times New Roman" w:cs="Times New Roman"/>
        </w:rPr>
        <w:t>:</w:t>
      </w:r>
      <w:r>
        <w:rPr>
          <w:rFonts w:ascii="Times New Roman" w:hAnsi="Times New Roman" w:cs="Times New Roman"/>
          <w:lang w:eastAsia="zh-CN"/>
        </w:rPr>
        <w:t>31</w:t>
      </w:r>
      <w:r>
        <w:rPr>
          <w:rFonts w:ascii="Times New Roman" w:hAnsi="Times New Roman" w:cs="Times New Roman"/>
        </w:rPr>
        <w:t>): How are your oral communication skills?</w:t>
      </w:r>
    </w:p>
    <w:p w14:paraId="65F077EE">
      <w:pPr>
        <w:jc w:val="both"/>
        <w:rPr>
          <w:rFonts w:ascii="Times New Roman" w:hAnsi="Times New Roman" w:cs="Times New Roman"/>
        </w:rPr>
      </w:pPr>
      <w:r>
        <w:rPr>
          <w:rFonts w:ascii="Times New Roman" w:hAnsi="Times New Roman" w:cs="Times New Roman"/>
        </w:rPr>
        <w:t>Douzi(00:</w:t>
      </w:r>
      <w:r>
        <w:rPr>
          <w:rFonts w:ascii="Times New Roman" w:hAnsi="Times New Roman" w:cs="Times New Roman"/>
          <w:lang w:eastAsia="zh-CN"/>
        </w:rPr>
        <w:t>24</w:t>
      </w:r>
      <w:r>
        <w:rPr>
          <w:rFonts w:ascii="Times New Roman" w:hAnsi="Times New Roman" w:cs="Times New Roman"/>
        </w:rPr>
        <w:t xml:space="preserve">:35): </w:t>
      </w:r>
      <w:r>
        <w:rPr>
          <w:rFonts w:ascii="Times New Roman" w:hAnsi="Times New Roman" w:cs="Times New Roman"/>
          <w:lang w:val="en-US" w:eastAsia="zh-CN"/>
        </w:rPr>
        <w:t xml:space="preserve">Some students have recently mentioned that they find speaking difficult and that this causes them to become anxious and stressed out whenever they talk. Actually, if I'm in a typical university class, I don't have a lot of courage to express myself. For instance, even though I could complete group work, I would still become anxious if I had to prepare beforehand.Although I'm not always brilliant at English, I get anxious in university since there's a lot of jargon. But when it comes to life, I have no trouble interacting with people, like when I go out by myself. </w:t>
      </w:r>
    </w:p>
    <w:p w14:paraId="4EE22D9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25</w:t>
      </w:r>
      <w:r>
        <w:rPr>
          <w:rFonts w:ascii="Times New Roman" w:hAnsi="Times New Roman" w:cs="Times New Roman"/>
        </w:rPr>
        <w:t xml:space="preserve">:37): Are you now at the stage of writing your dissertation already, and will your dissertation requirements be </w:t>
      </w:r>
      <w:r>
        <w:rPr>
          <w:rFonts w:ascii="Times New Roman" w:hAnsi="Times New Roman" w:cs="Times New Roman"/>
          <w:lang w:eastAsia="zh-CN"/>
        </w:rPr>
        <w:t>high</w:t>
      </w:r>
      <w:r>
        <w:rPr>
          <w:rFonts w:ascii="Times New Roman" w:hAnsi="Times New Roman" w:cs="Times New Roman"/>
        </w:rPr>
        <w:t>?</w:t>
      </w:r>
    </w:p>
    <w:p w14:paraId="374E2E63">
      <w:pPr>
        <w:jc w:val="both"/>
        <w:rPr>
          <w:rFonts w:ascii="Times New Roman" w:hAnsi="Times New Roman" w:cs="Times New Roman"/>
        </w:rPr>
      </w:pPr>
      <w:r>
        <w:rPr>
          <w:rFonts w:ascii="Times New Roman" w:hAnsi="Times New Roman" w:cs="Times New Roman"/>
        </w:rPr>
        <w:t>Douzi(00</w:t>
      </w:r>
      <w:r>
        <w:rPr>
          <w:rFonts w:ascii="Times New Roman" w:hAnsi="Times New Roman" w:cs="Times New Roman"/>
          <w:lang w:eastAsia="zh-CN"/>
        </w:rPr>
        <w:t>:25</w:t>
      </w:r>
      <w:r>
        <w:rPr>
          <w:rFonts w:ascii="Times New Roman" w:hAnsi="Times New Roman" w:cs="Times New Roman"/>
        </w:rPr>
        <w:t xml:space="preserve">:44): </w:t>
      </w:r>
      <w:r>
        <w:rPr>
          <w:rFonts w:ascii="Times New Roman" w:hAnsi="Times New Roman" w:cs="Times New Roman"/>
          <w:lang w:val="en-US" w:eastAsia="zh-CN"/>
        </w:rPr>
        <w:t>This thesis needs some improvement. My thesis was co-written at the time with other students. Although the teacher eventually granted us a pass, which appeared to be a B+, both sides were not very satisfied, were a little terrified, and dared not approach her. I did less then, though, and I find that pretty unbelievable. To be honest, my teammates accomplished more. It won't really signify anything because of our undergraduate thesis. It's only exercise.</w:t>
      </w:r>
    </w:p>
    <w:p w14:paraId="317EFFF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26</w:t>
      </w:r>
      <w:r>
        <w:rPr>
          <w:rFonts w:ascii="Times New Roman" w:hAnsi="Times New Roman" w:cs="Times New Roman"/>
        </w:rPr>
        <w:t xml:space="preserve">:04): </w:t>
      </w:r>
      <w:r>
        <w:rPr>
          <w:rFonts w:ascii="Times New Roman" w:hAnsi="Times New Roman" w:cs="Times New Roman"/>
          <w:lang w:eastAsia="zh-CN"/>
        </w:rPr>
        <w:t xml:space="preserve">OK. </w:t>
      </w:r>
      <w:r>
        <w:rPr>
          <w:rFonts w:ascii="Times New Roman" w:hAnsi="Times New Roman" w:cs="Times New Roman"/>
        </w:rPr>
        <w:t xml:space="preserve">Our next direction of </w:t>
      </w:r>
      <w:r>
        <w:rPr>
          <w:rFonts w:ascii="Times New Roman" w:hAnsi="Times New Roman" w:cs="Times New Roman"/>
          <w:lang w:eastAsia="zh-CN"/>
        </w:rPr>
        <w:t xml:space="preserve">discussion is </w:t>
      </w:r>
      <w:r>
        <w:rPr>
          <w:rFonts w:ascii="Times New Roman" w:hAnsi="Times New Roman" w:cs="Times New Roman"/>
        </w:rPr>
        <w:t>about the role of media technology in everyone's study adaptation process; I would like to know the five most frequently used apps for everyone studying in Malaysia. Whether they are local or domestic apps</w:t>
      </w:r>
      <w:r>
        <w:rPr>
          <w:rFonts w:ascii="Times New Roman" w:hAnsi="Times New Roman" w:cs="Times New Roman"/>
          <w:lang w:eastAsia="zh-CN"/>
        </w:rPr>
        <w:t xml:space="preserve">, </w:t>
      </w:r>
      <w:r>
        <w:rPr>
          <w:rFonts w:ascii="Times New Roman" w:hAnsi="Times New Roman" w:cs="Times New Roman"/>
        </w:rPr>
        <w:t>since this is the focus area of my research, I may need each of our students to share one. Let's start with LeiLei</w:t>
      </w:r>
      <w:r>
        <w:rPr>
          <w:rFonts w:ascii="Times New Roman" w:hAnsi="Times New Roman" w:cs="Times New Roman"/>
          <w:lang w:eastAsia="zh-CN"/>
        </w:rPr>
        <w:t>.</w:t>
      </w:r>
    </w:p>
    <w:p w14:paraId="2B4BCC5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s>
        <w:spacing w:beforeLines="0" w:after="200" w:afterLines="0" w:line="288" w:lineRule="auto"/>
        <w:jc w:val="both"/>
        <w:rPr>
          <w:rFonts w:ascii="Times New Roman" w:hAnsi="Times New Roman" w:cs="Times New Roman"/>
        </w:rPr>
      </w:pPr>
      <w:r>
        <w:rPr>
          <w:rFonts w:ascii="Times New Roman" w:hAnsi="Times New Roman" w:cs="Times New Roman"/>
        </w:rPr>
        <w:t>Leilei(00</w:t>
      </w:r>
      <w:r>
        <w:rPr>
          <w:rFonts w:ascii="Times New Roman" w:hAnsi="Times New Roman" w:cs="Times New Roman"/>
          <w:lang w:eastAsia="zh-CN"/>
        </w:rPr>
        <w:t>:26</w:t>
      </w:r>
      <w:r>
        <w:rPr>
          <w:rFonts w:ascii="Times New Roman" w:hAnsi="Times New Roman" w:cs="Times New Roman"/>
        </w:rPr>
        <w:t>:40):</w:t>
      </w:r>
      <w:r>
        <w:rPr>
          <w:rFonts w:hint="eastAsia" w:ascii="Times New Roman" w:hAnsi="Times New Roman"/>
          <w:color w:val="auto"/>
          <w:sz w:val="22"/>
          <w:szCs w:val="24"/>
        </w:rPr>
        <w:t>Actually, I use WhatsApp the most. When our teachers announce any updates, such as assignments, meeting schedules, or modifications, participants typically use WhatsApp for group messaging and exchange. The next one is my food, clothing, and accommodation. The next one is a few apps within our university, which are Petrala EQ and some of the websites that we need to log in to get a visa for our international department. PetraVID for checking my student card information</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 xml:space="preserve">There are also Grab for travelling, and Touchgo for paying my daily expenses, including utility bill checking, rent payment, and so on. </w:t>
      </w:r>
    </w:p>
    <w:p w14:paraId="7FBA3CB2">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27</w:t>
      </w:r>
      <w:r>
        <w:rPr>
          <w:rFonts w:ascii="Times New Roman" w:hAnsi="Times New Roman" w:cs="Times New Roman"/>
        </w:rPr>
        <w:t xml:space="preserve">:38):  I see that the apps you just listed are basically for studying </w:t>
      </w:r>
      <w:r>
        <w:rPr>
          <w:rFonts w:ascii="Times New Roman" w:hAnsi="Times New Roman" w:cs="Times New Roman"/>
          <w:lang w:eastAsia="zh-CN"/>
        </w:rPr>
        <w:t xml:space="preserve">and </w:t>
      </w:r>
      <w:r>
        <w:rPr>
          <w:rFonts w:ascii="Times New Roman" w:hAnsi="Times New Roman" w:cs="Times New Roman"/>
        </w:rPr>
        <w:t>living in Malaysia. So, do you communicate with your friends back home through social media?</w:t>
      </w:r>
    </w:p>
    <w:p w14:paraId="6FAD232D">
      <w:pPr>
        <w:jc w:val="both"/>
        <w:rPr>
          <w:rFonts w:ascii="Times New Roman" w:hAnsi="Times New Roman" w:cs="Times New Roman"/>
        </w:rPr>
      </w:pPr>
      <w:r>
        <w:rPr>
          <w:rFonts w:ascii="Times New Roman" w:hAnsi="Times New Roman" w:cs="Times New Roman"/>
        </w:rPr>
        <w:t>Leilei(00</w:t>
      </w:r>
      <w:r>
        <w:rPr>
          <w:rFonts w:ascii="Times New Roman" w:hAnsi="Times New Roman" w:cs="Times New Roman"/>
          <w:lang w:eastAsia="zh-CN"/>
        </w:rPr>
        <w:t>:27</w:t>
      </w:r>
      <w:r>
        <w:rPr>
          <w:rFonts w:ascii="Times New Roman" w:hAnsi="Times New Roman" w:cs="Times New Roman"/>
        </w:rPr>
        <w:t>:52): yes,</w:t>
      </w:r>
      <w:r>
        <w:rPr>
          <w:rFonts w:hint="eastAsia" w:ascii="Times New Roman" w:hAnsi="Times New Roman" w:cs="Times New Roman"/>
          <w:lang w:eastAsia="zh-CN"/>
        </w:rPr>
        <w:t xml:space="preserve"> I contact the Chinese friends with WeChat and QQ and contact local friends with Facebook and </w:t>
      </w:r>
      <w:r>
        <w:rPr>
          <w:rFonts w:ascii="Times New Roman" w:hAnsi="Times New Roman" w:cs="Times New Roman"/>
          <w:lang w:eastAsia="zh-CN"/>
        </w:rPr>
        <w:t>Instagram。</w:t>
      </w:r>
    </w:p>
    <w:p w14:paraId="0E062D04">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28</w:t>
      </w:r>
      <w:r>
        <w:rPr>
          <w:rFonts w:ascii="Times New Roman" w:hAnsi="Times New Roman" w:cs="Times New Roman"/>
        </w:rPr>
        <w:t>:08): If you use WeChat</w:t>
      </w:r>
      <w:r>
        <w:rPr>
          <w:rFonts w:ascii="Times New Roman" w:hAnsi="Times New Roman" w:cs="Times New Roman"/>
          <w:lang w:eastAsia="zh-CN"/>
        </w:rPr>
        <w:t xml:space="preserve">, </w:t>
      </w:r>
      <w:r>
        <w:rPr>
          <w:rFonts w:ascii="Times New Roman" w:hAnsi="Times New Roman" w:cs="Times New Roman"/>
        </w:rPr>
        <w:t>which part of the communication do you usually focus on?</w:t>
      </w:r>
    </w:p>
    <w:p w14:paraId="337BD990">
      <w:pPr>
        <w:jc w:val="both"/>
        <w:rPr>
          <w:rFonts w:ascii="Times New Roman" w:hAnsi="Times New Roman" w:cs="Times New Roman"/>
        </w:rPr>
      </w:pPr>
      <w:r>
        <w:rPr>
          <w:rFonts w:ascii="Times New Roman" w:hAnsi="Times New Roman" w:cs="Times New Roman"/>
        </w:rPr>
        <w:t>LeiLei (00:</w:t>
      </w:r>
      <w:r>
        <w:rPr>
          <w:rFonts w:ascii="Times New Roman" w:hAnsi="Times New Roman" w:cs="Times New Roman"/>
          <w:lang w:eastAsia="zh-CN"/>
        </w:rPr>
        <w:t>28</w:t>
      </w:r>
      <w:r>
        <w:rPr>
          <w:rFonts w:ascii="Times New Roman" w:hAnsi="Times New Roman" w:cs="Times New Roman"/>
        </w:rPr>
        <w:t xml:space="preserve">:12): It's just the usual recreational </w:t>
      </w:r>
      <w:r>
        <w:rPr>
          <w:rFonts w:hint="eastAsia" w:ascii="Times New Roman" w:hAnsi="Times New Roman" w:cs="Times New Roman"/>
          <w:lang w:eastAsia="zh-CN"/>
        </w:rPr>
        <w:t>communication</w:t>
      </w:r>
      <w:r>
        <w:rPr>
          <w:rFonts w:ascii="Times New Roman" w:hAnsi="Times New Roman" w:cs="Times New Roman"/>
        </w:rPr>
        <w:t xml:space="preserve"> or </w:t>
      </w:r>
      <w:r>
        <w:rPr>
          <w:rFonts w:hint="eastAsia" w:ascii="Times New Roman" w:hAnsi="Times New Roman" w:cs="Times New Roman"/>
          <w:lang w:eastAsia="zh-CN"/>
        </w:rPr>
        <w:t>contact</w:t>
      </w:r>
      <w:r>
        <w:rPr>
          <w:rFonts w:ascii="Times New Roman" w:hAnsi="Times New Roman" w:cs="Times New Roman"/>
        </w:rPr>
        <w:t xml:space="preserve"> with parents.</w:t>
      </w:r>
    </w:p>
    <w:p w14:paraId="0C7B0A1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28</w:t>
      </w:r>
      <w:r>
        <w:rPr>
          <w:rFonts w:ascii="Times New Roman" w:hAnsi="Times New Roman" w:cs="Times New Roman"/>
        </w:rPr>
        <w:t>:</w:t>
      </w:r>
      <w:r>
        <w:rPr>
          <w:rFonts w:ascii="Times New Roman" w:hAnsi="Times New Roman" w:cs="Times New Roman"/>
          <w:lang w:eastAsia="zh-CN"/>
        </w:rPr>
        <w:t>18</w:t>
      </w:r>
      <w:r>
        <w:rPr>
          <w:rFonts w:ascii="Times New Roman" w:hAnsi="Times New Roman" w:cs="Times New Roman"/>
        </w:rPr>
        <w:t>): It's just a little more entertainment and interaction.</w:t>
      </w:r>
    </w:p>
    <w:p w14:paraId="5D9084E9">
      <w:pPr>
        <w:jc w:val="both"/>
        <w:rPr>
          <w:rFonts w:ascii="Times New Roman" w:hAnsi="Times New Roman" w:cs="Times New Roman"/>
        </w:rPr>
      </w:pPr>
      <w:r>
        <w:rPr>
          <w:rFonts w:ascii="Times New Roman" w:hAnsi="Times New Roman" w:cs="Times New Roman"/>
        </w:rPr>
        <w:t>LeiLei (00:</w:t>
      </w:r>
      <w:r>
        <w:rPr>
          <w:rFonts w:ascii="Times New Roman" w:hAnsi="Times New Roman" w:cs="Times New Roman"/>
          <w:lang w:eastAsia="zh-CN"/>
        </w:rPr>
        <w:t>28</w:t>
      </w:r>
      <w:r>
        <w:rPr>
          <w:rFonts w:ascii="Times New Roman" w:hAnsi="Times New Roman" w:cs="Times New Roman"/>
        </w:rPr>
        <w:t>:</w:t>
      </w:r>
      <w:r>
        <w:rPr>
          <w:rFonts w:ascii="Times New Roman" w:hAnsi="Times New Roman" w:cs="Times New Roman"/>
          <w:lang w:eastAsia="zh-CN"/>
        </w:rPr>
        <w:t>20</w:t>
      </w:r>
      <w:r>
        <w:rPr>
          <w:rFonts w:ascii="Times New Roman" w:hAnsi="Times New Roman" w:cs="Times New Roman"/>
        </w:rPr>
        <w:t>): Right.</w:t>
      </w:r>
    </w:p>
    <w:p w14:paraId="631ACC1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28</w:t>
      </w:r>
      <w:r>
        <w:rPr>
          <w:rFonts w:ascii="Times New Roman" w:hAnsi="Times New Roman" w:cs="Times New Roman"/>
        </w:rPr>
        <w:t>:</w:t>
      </w:r>
      <w:r>
        <w:rPr>
          <w:rFonts w:ascii="Times New Roman" w:hAnsi="Times New Roman" w:cs="Times New Roman"/>
          <w:lang w:eastAsia="zh-CN"/>
        </w:rPr>
        <w:t>21</w:t>
      </w:r>
      <w:r>
        <w:rPr>
          <w:rFonts w:ascii="Times New Roman" w:hAnsi="Times New Roman" w:cs="Times New Roman"/>
        </w:rPr>
        <w:t>): OK</w:t>
      </w:r>
      <w:r>
        <w:rPr>
          <w:rFonts w:ascii="Times New Roman" w:hAnsi="Times New Roman" w:cs="Times New Roman"/>
          <w:lang w:eastAsia="zh-CN"/>
        </w:rPr>
        <w:t xml:space="preserve">. </w:t>
      </w:r>
      <w:r>
        <w:rPr>
          <w:rFonts w:ascii="Times New Roman" w:hAnsi="Times New Roman" w:cs="Times New Roman"/>
        </w:rPr>
        <w:t>DaTian</w:t>
      </w:r>
      <w:r>
        <w:rPr>
          <w:rFonts w:ascii="Times New Roman" w:hAnsi="Times New Roman" w:cs="Times New Roman"/>
          <w:lang w:eastAsia="zh-CN"/>
        </w:rPr>
        <w:t xml:space="preserve">, </w:t>
      </w:r>
      <w:r>
        <w:rPr>
          <w:rFonts w:ascii="Times New Roman" w:hAnsi="Times New Roman" w:cs="Times New Roman"/>
        </w:rPr>
        <w:t xml:space="preserve">what about you? What are the </w:t>
      </w:r>
      <w:r>
        <w:rPr>
          <w:rFonts w:ascii="Times New Roman" w:hAnsi="Times New Roman" w:cs="Times New Roman"/>
          <w:lang w:eastAsia="zh-CN"/>
        </w:rPr>
        <w:t xml:space="preserve">five apps </w:t>
      </w:r>
      <w:r>
        <w:rPr>
          <w:rFonts w:ascii="Times New Roman" w:hAnsi="Times New Roman" w:cs="Times New Roman"/>
        </w:rPr>
        <w:t>you use most frequently</w:t>
      </w:r>
      <w:r>
        <w:rPr>
          <w:rFonts w:ascii="Times New Roman" w:hAnsi="Times New Roman" w:cs="Times New Roman"/>
          <w:lang w:eastAsia="zh-CN"/>
        </w:rPr>
        <w:t>?</w:t>
      </w:r>
    </w:p>
    <w:p w14:paraId="74384670">
      <w:pPr>
        <w:jc w:val="both"/>
        <w:rPr>
          <w:rFonts w:ascii="Times New Roman" w:hAnsi="Times New Roman" w:cs="Times New Roman"/>
        </w:rPr>
      </w:pPr>
      <w:r>
        <w:rPr>
          <w:rFonts w:ascii="Times New Roman" w:hAnsi="Times New Roman" w:cs="Times New Roman"/>
        </w:rPr>
        <w:t>Tiano Ota (00:</w:t>
      </w:r>
      <w:r>
        <w:rPr>
          <w:rFonts w:ascii="Times New Roman" w:hAnsi="Times New Roman" w:cs="Times New Roman"/>
          <w:lang w:eastAsia="zh-CN"/>
        </w:rPr>
        <w:t>28</w:t>
      </w:r>
      <w:r>
        <w:rPr>
          <w:rFonts w:ascii="Times New Roman" w:hAnsi="Times New Roman" w:cs="Times New Roman"/>
        </w:rPr>
        <w:t xml:space="preserve">:30): I use Instagram, </w:t>
      </w:r>
      <w:r>
        <w:rPr>
          <w:rFonts w:ascii="Times New Roman" w:hAnsi="Times New Roman" w:cs="Times New Roman"/>
          <w:lang w:eastAsia="zh-CN"/>
        </w:rPr>
        <w:t>Touchgo</w:t>
      </w:r>
      <w:r>
        <w:rPr>
          <w:rFonts w:ascii="Times New Roman" w:hAnsi="Times New Roman" w:cs="Times New Roman"/>
        </w:rPr>
        <w:t xml:space="preserve">, </w:t>
      </w:r>
      <w:r>
        <w:rPr>
          <w:rFonts w:ascii="Times New Roman" w:hAnsi="Times New Roman" w:cs="Times New Roman"/>
          <w:lang w:eastAsia="zh-CN"/>
        </w:rPr>
        <w:t xml:space="preserve">Google </w:t>
      </w:r>
      <w:r>
        <w:rPr>
          <w:rFonts w:ascii="Times New Roman" w:hAnsi="Times New Roman" w:cs="Times New Roman"/>
        </w:rPr>
        <w:t>map, Gmail, WeChat.</w:t>
      </w:r>
    </w:p>
    <w:p w14:paraId="2DD22C7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28</w:t>
      </w:r>
      <w:r>
        <w:rPr>
          <w:rFonts w:ascii="Times New Roman" w:hAnsi="Times New Roman" w:cs="Times New Roman"/>
        </w:rPr>
        <w:t xml:space="preserve">:44): And </w:t>
      </w:r>
      <w:r>
        <w:rPr>
          <w:rFonts w:ascii="Times New Roman" w:hAnsi="Times New Roman" w:cs="Times New Roman"/>
          <w:lang w:eastAsia="zh-CN"/>
        </w:rPr>
        <w:t xml:space="preserve">what's your </w:t>
      </w:r>
      <w:r>
        <w:rPr>
          <w:rFonts w:ascii="Times New Roman" w:hAnsi="Times New Roman" w:cs="Times New Roman"/>
        </w:rPr>
        <w:t>motivation for using these social media uses?</w:t>
      </w:r>
    </w:p>
    <w:p w14:paraId="4F99FB53">
      <w:pPr>
        <w:jc w:val="both"/>
        <w:rPr>
          <w:rFonts w:ascii="Times New Roman" w:hAnsi="Times New Roman" w:cs="Times New Roman"/>
        </w:rPr>
      </w:pPr>
      <w:r>
        <w:rPr>
          <w:rFonts w:ascii="Times New Roman" w:hAnsi="Times New Roman" w:cs="Times New Roman"/>
        </w:rPr>
        <w:t>Tiano Ota (00:</w:t>
      </w:r>
      <w:r>
        <w:rPr>
          <w:rFonts w:ascii="Times New Roman" w:hAnsi="Times New Roman" w:cs="Times New Roman"/>
          <w:lang w:eastAsia="zh-CN"/>
        </w:rPr>
        <w:t>28</w:t>
      </w:r>
      <w:r>
        <w:rPr>
          <w:rFonts w:ascii="Times New Roman" w:hAnsi="Times New Roman" w:cs="Times New Roman"/>
        </w:rPr>
        <w:t>:51):</w:t>
      </w:r>
      <w:r>
        <w:rPr>
          <w:rFonts w:hint="eastAsia" w:ascii="Times New Roman" w:hAnsi="Times New Roman"/>
          <w:color w:val="auto"/>
          <w:sz w:val="22"/>
          <w:szCs w:val="24"/>
        </w:rPr>
        <w:t xml:space="preserve"> I'm a big Instagram user. I enjoy using Instagram to talk and exchange videos with my pals that are more local. I enjoy sharing videos and having conversations with them on Instagram. Additionally, I utilize Google Maps since I enjoy flipping maps as a hobby. I then click on some amazing or interesting places that I have found. I drive about here because I find it to be really interesting.</w:t>
      </w:r>
    </w:p>
    <w:p w14:paraId="5F39CC4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29</w:t>
      </w:r>
      <w:r>
        <w:rPr>
          <w:rFonts w:ascii="Times New Roman" w:hAnsi="Times New Roman" w:cs="Times New Roman"/>
        </w:rPr>
        <w:t>:</w:t>
      </w:r>
      <w:r>
        <w:rPr>
          <w:rFonts w:ascii="Times New Roman" w:hAnsi="Times New Roman" w:cs="Times New Roman"/>
          <w:lang w:eastAsia="zh-CN"/>
        </w:rPr>
        <w:t>20</w:t>
      </w:r>
      <w:r>
        <w:rPr>
          <w:rFonts w:ascii="Times New Roman" w:hAnsi="Times New Roman" w:cs="Times New Roman"/>
        </w:rPr>
        <w:t xml:space="preserve">): Great </w:t>
      </w:r>
      <w:r>
        <w:rPr>
          <w:rFonts w:ascii="Times New Roman" w:hAnsi="Times New Roman" w:cs="Times New Roman"/>
          <w:lang w:eastAsia="zh-CN"/>
        </w:rPr>
        <w:t>hobby</w:t>
      </w:r>
      <w:r>
        <w:rPr>
          <w:rFonts w:ascii="Times New Roman" w:hAnsi="Times New Roman" w:cs="Times New Roman"/>
        </w:rPr>
        <w:t>.</w:t>
      </w:r>
    </w:p>
    <w:p w14:paraId="52B46203">
      <w:pPr>
        <w:jc w:val="both"/>
        <w:rPr>
          <w:rFonts w:ascii="Times New Roman" w:hAnsi="Times New Roman" w:cs="Times New Roman"/>
        </w:rPr>
      </w:pPr>
      <w:r>
        <w:rPr>
          <w:rFonts w:ascii="Times New Roman" w:hAnsi="Times New Roman" w:cs="Times New Roman"/>
        </w:rPr>
        <w:t>Tiano (00:</w:t>
      </w:r>
      <w:r>
        <w:rPr>
          <w:rFonts w:ascii="Times New Roman" w:hAnsi="Times New Roman" w:cs="Times New Roman"/>
          <w:lang w:eastAsia="zh-CN"/>
        </w:rPr>
        <w:t>29</w:t>
      </w:r>
      <w:r>
        <w:rPr>
          <w:rFonts w:ascii="Times New Roman" w:hAnsi="Times New Roman" w:cs="Times New Roman"/>
        </w:rPr>
        <w:t>:</w:t>
      </w:r>
      <w:r>
        <w:rPr>
          <w:rFonts w:ascii="Times New Roman" w:hAnsi="Times New Roman" w:cs="Times New Roman"/>
          <w:lang w:eastAsia="zh-CN"/>
        </w:rPr>
        <w:t>25</w:t>
      </w:r>
      <w:r>
        <w:rPr>
          <w:rFonts w:ascii="Times New Roman" w:hAnsi="Times New Roman" w:cs="Times New Roman"/>
        </w:rPr>
        <w:t>): WeChat, I want to contact some friends in China, including some of my friends from China</w:t>
      </w:r>
      <w:r>
        <w:rPr>
          <w:rFonts w:ascii="Times New Roman" w:hAnsi="Times New Roman" w:cs="Times New Roman"/>
          <w:lang w:eastAsia="zh-CN"/>
        </w:rPr>
        <w:t>. W</w:t>
      </w:r>
      <w:r>
        <w:rPr>
          <w:rFonts w:ascii="Times New Roman" w:hAnsi="Times New Roman" w:cs="Times New Roman"/>
        </w:rPr>
        <w:t xml:space="preserve">e usually use WeChat to chat. </w:t>
      </w:r>
      <w:r>
        <w:rPr>
          <w:rFonts w:ascii="Times New Roman" w:hAnsi="Times New Roman" w:cs="Times New Roman"/>
          <w:lang w:eastAsia="zh-CN"/>
        </w:rPr>
        <w:t xml:space="preserve">Lastly, I said Touchgo, daily </w:t>
      </w:r>
      <w:r>
        <w:rPr>
          <w:rFonts w:ascii="Times New Roman" w:hAnsi="Times New Roman" w:cs="Times New Roman"/>
        </w:rPr>
        <w:t>payment of utility bills</w:t>
      </w:r>
      <w:r>
        <w:rPr>
          <w:rFonts w:ascii="Times New Roman" w:hAnsi="Times New Roman" w:cs="Times New Roman"/>
          <w:lang w:eastAsia="zh-CN"/>
        </w:rPr>
        <w:t xml:space="preserve">, </w:t>
      </w:r>
      <w:r>
        <w:rPr>
          <w:rFonts w:ascii="Times New Roman" w:hAnsi="Times New Roman" w:cs="Times New Roman"/>
        </w:rPr>
        <w:t>go out to eat</w:t>
      </w:r>
      <w:r>
        <w:rPr>
          <w:rFonts w:ascii="Times New Roman" w:hAnsi="Times New Roman" w:cs="Times New Roman"/>
          <w:lang w:eastAsia="zh-CN"/>
        </w:rPr>
        <w:t xml:space="preserve">, </w:t>
      </w:r>
      <w:r>
        <w:rPr>
          <w:rFonts w:ascii="Times New Roman" w:hAnsi="Times New Roman" w:cs="Times New Roman"/>
        </w:rPr>
        <w:t>buy things are to use this.</w:t>
      </w:r>
    </w:p>
    <w:p w14:paraId="2E16458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29</w:t>
      </w:r>
      <w:r>
        <w:rPr>
          <w:rFonts w:ascii="Times New Roman" w:hAnsi="Times New Roman" w:cs="Times New Roman"/>
        </w:rPr>
        <w:t xml:space="preserve">:49): </w:t>
      </w:r>
      <w:r>
        <w:rPr>
          <w:rFonts w:ascii="Times New Roman" w:hAnsi="Times New Roman" w:cs="Times New Roman"/>
          <w:lang w:eastAsia="zh-CN"/>
        </w:rPr>
        <w:t xml:space="preserve">OK, </w:t>
      </w:r>
      <w:r>
        <w:rPr>
          <w:rFonts w:ascii="Times New Roman" w:hAnsi="Times New Roman" w:cs="Times New Roman"/>
        </w:rPr>
        <w:t>next</w:t>
      </w:r>
      <w:r>
        <w:rPr>
          <w:rFonts w:ascii="Times New Roman" w:hAnsi="Times New Roman" w:cs="Times New Roman"/>
          <w:lang w:eastAsia="zh-CN"/>
        </w:rPr>
        <w:t xml:space="preserve">, </w:t>
      </w:r>
      <w:r>
        <w:rPr>
          <w:rFonts w:ascii="Times New Roman" w:hAnsi="Times New Roman" w:cs="Times New Roman"/>
        </w:rPr>
        <w:t xml:space="preserve">Galaxy. What are the five </w:t>
      </w:r>
      <w:r>
        <w:rPr>
          <w:rFonts w:ascii="Times New Roman" w:hAnsi="Times New Roman" w:cs="Times New Roman"/>
          <w:lang w:eastAsia="zh-CN"/>
        </w:rPr>
        <w:t xml:space="preserve">apps </w:t>
      </w:r>
      <w:r>
        <w:rPr>
          <w:rFonts w:ascii="Times New Roman" w:hAnsi="Times New Roman" w:cs="Times New Roman"/>
        </w:rPr>
        <w:t>you use most frequently?</w:t>
      </w:r>
    </w:p>
    <w:p w14:paraId="4D1382C7">
      <w:pPr>
        <w:jc w:val="both"/>
        <w:rPr>
          <w:rFonts w:ascii="Times New Roman" w:hAnsi="Times New Roman" w:cs="Times New Roman"/>
        </w:rPr>
      </w:pPr>
      <w:r>
        <w:rPr>
          <w:rFonts w:ascii="Times New Roman" w:hAnsi="Times New Roman" w:cs="Times New Roman"/>
        </w:rPr>
        <w:t>Li Pinghe (00:</w:t>
      </w:r>
      <w:r>
        <w:rPr>
          <w:rFonts w:ascii="Times New Roman" w:hAnsi="Times New Roman" w:cs="Times New Roman"/>
          <w:lang w:eastAsia="zh-CN"/>
        </w:rPr>
        <w:t>30</w:t>
      </w:r>
      <w:r>
        <w:rPr>
          <w:rFonts w:ascii="Times New Roman" w:hAnsi="Times New Roman" w:cs="Times New Roman"/>
        </w:rPr>
        <w:t>:01): The first is WhatsApp</w:t>
      </w:r>
      <w:r>
        <w:rPr>
          <w:rFonts w:ascii="Times New Roman" w:hAnsi="Times New Roman" w:cs="Times New Roman"/>
          <w:lang w:eastAsia="zh-CN"/>
        </w:rPr>
        <w:t xml:space="preserve">, mainly for learning to communicate; the second </w:t>
      </w:r>
      <w:r>
        <w:rPr>
          <w:rFonts w:ascii="Times New Roman" w:hAnsi="Times New Roman" w:cs="Times New Roman"/>
        </w:rPr>
        <w:t>is Grab</w:t>
      </w:r>
      <w:r>
        <w:rPr>
          <w:rFonts w:ascii="Times New Roman" w:hAnsi="Times New Roman" w:cs="Times New Roman"/>
          <w:lang w:eastAsia="zh-CN"/>
        </w:rPr>
        <w:t xml:space="preserve">, which is for going out to </w:t>
      </w:r>
      <w:r>
        <w:rPr>
          <w:rFonts w:ascii="Times New Roman" w:hAnsi="Times New Roman" w:cs="Times New Roman"/>
        </w:rPr>
        <w:t>take a taxi</w:t>
      </w:r>
      <w:r>
        <w:rPr>
          <w:rFonts w:ascii="Times New Roman" w:hAnsi="Times New Roman" w:cs="Times New Roman"/>
          <w:lang w:eastAsia="zh-CN"/>
        </w:rPr>
        <w:t xml:space="preserve">. </w:t>
      </w:r>
      <w:r>
        <w:rPr>
          <w:rFonts w:ascii="Times New Roman" w:hAnsi="Times New Roman" w:cs="Times New Roman"/>
        </w:rPr>
        <w:t xml:space="preserve">The third one </w:t>
      </w:r>
      <w:r>
        <w:rPr>
          <w:rFonts w:ascii="Times New Roman" w:hAnsi="Times New Roman" w:cs="Times New Roman"/>
          <w:lang w:eastAsia="zh-CN"/>
        </w:rPr>
        <w:t>is Alipay, which is very convenient for buying things; the fourth one is WeChat, which is generally used for domestic contact; the fifth one is Google, YouTube, Facebook, Twitter,</w:t>
      </w:r>
      <w:r>
        <w:rPr>
          <w:rFonts w:ascii="Times New Roman" w:hAnsi="Times New Roman" w:cs="Times New Roman"/>
        </w:rPr>
        <w:t xml:space="preserve"> </w:t>
      </w:r>
      <w:r>
        <w:rPr>
          <w:rFonts w:ascii="Times New Roman" w:hAnsi="Times New Roman" w:cs="Times New Roman"/>
          <w:lang w:eastAsia="zh-CN"/>
        </w:rPr>
        <w:t>and so on</w:t>
      </w:r>
      <w:r>
        <w:rPr>
          <w:rFonts w:ascii="Times New Roman" w:hAnsi="Times New Roman" w:cs="Times New Roman"/>
        </w:rPr>
        <w:t>.</w:t>
      </w:r>
    </w:p>
    <w:p w14:paraId="5BDB0A6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(00:30:25): Which of these social media outlets, like the ones you've just listed, do you think have been particularly important in helping you with your studies?</w:t>
      </w:r>
    </w:p>
    <w:p w14:paraId="697E561A">
      <w:pPr>
        <w:jc w:val="both"/>
        <w:rPr>
          <w:rFonts w:ascii="Times New Roman" w:hAnsi="Times New Roman" w:cs="Times New Roman"/>
        </w:rPr>
      </w:pPr>
      <w:r>
        <w:rPr>
          <w:rFonts w:ascii="Times New Roman" w:hAnsi="Times New Roman" w:cs="Times New Roman"/>
        </w:rPr>
        <w:t xml:space="preserve">Li Pinghe (00:30:37): There is no doubt that WhatsApp and WeChat are the most important; one is for international friends to communicate, and the other is for domestic </w:t>
      </w:r>
      <w:r>
        <w:rPr>
          <w:rFonts w:ascii="Times New Roman" w:hAnsi="Times New Roman" w:cs="Times New Roman"/>
          <w:lang w:eastAsia="zh-CN"/>
        </w:rPr>
        <w:t>friends to communicate</w:t>
      </w:r>
      <w:r>
        <w:rPr>
          <w:rFonts w:ascii="Times New Roman" w:hAnsi="Times New Roman" w:cs="Times New Roman"/>
        </w:rPr>
        <w:t xml:space="preserve">. </w:t>
      </w:r>
      <w:r>
        <w:rPr>
          <w:rFonts w:hint="eastAsia" w:ascii="Times New Roman" w:hAnsi="Times New Roman"/>
          <w:color w:val="auto"/>
          <w:sz w:val="22"/>
          <w:szCs w:val="24"/>
        </w:rPr>
        <w:t>Use Google Scholar to look up relevant papers. In other words, academic value is greater.</w:t>
      </w:r>
      <w:r>
        <w:rPr>
          <w:rFonts w:hint="eastAsia" w:ascii="Times New Roman" w:hAnsi="Times New Roman"/>
          <w:color w:val="auto"/>
          <w:sz w:val="22"/>
          <w:szCs w:val="24"/>
          <w:lang w:val="en-US" w:eastAsia="zh-CN"/>
        </w:rPr>
        <w:t xml:space="preserve"> </w:t>
      </w:r>
      <w:r>
        <w:rPr>
          <w:rFonts w:ascii="Times New Roman" w:hAnsi="Times New Roman" w:cs="Times New Roman"/>
          <w:lang w:eastAsia="zh-CN"/>
        </w:rPr>
        <w:t xml:space="preserve">In Malaysia, when ChatGPT 4.0 was implemented, I did quite well, and the result went back to the domestic immediately after people found out, and to me, this was </w:t>
      </w:r>
      <w:r>
        <w:rPr>
          <w:rFonts w:ascii="Times New Roman" w:hAnsi="Times New Roman" w:cs="Times New Roman"/>
        </w:rPr>
        <w:t>blocked. So now I have jumped to ChatGPT 3.5, but I feel that the effect is much worse, and the document also does not give you out.</w:t>
      </w:r>
    </w:p>
    <w:p w14:paraId="1EC431F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(00:31:32): </w:t>
      </w:r>
      <w:r>
        <w:rPr>
          <w:rFonts w:ascii="Times New Roman" w:hAnsi="Times New Roman" w:cs="Times New Roman"/>
          <w:lang w:eastAsia="zh-CN"/>
        </w:rPr>
        <w:t>D</w:t>
      </w:r>
      <w:r>
        <w:rPr>
          <w:rFonts w:ascii="Times New Roman" w:hAnsi="Times New Roman" w:cs="Times New Roman"/>
        </w:rPr>
        <w:t xml:space="preserve">id </w:t>
      </w:r>
      <w:r>
        <w:rPr>
          <w:rFonts w:ascii="Times New Roman" w:hAnsi="Times New Roman" w:cs="Times New Roman"/>
          <w:lang w:eastAsia="zh-CN"/>
        </w:rPr>
        <w:t xml:space="preserve">you </w:t>
      </w:r>
      <w:r>
        <w:rPr>
          <w:rFonts w:ascii="Times New Roman" w:hAnsi="Times New Roman" w:cs="Times New Roman"/>
        </w:rPr>
        <w:t xml:space="preserve">use ChatGPT to help you with the </w:t>
      </w:r>
      <w:r>
        <w:rPr>
          <w:rFonts w:ascii="Times New Roman" w:hAnsi="Times New Roman" w:cs="Times New Roman"/>
          <w:lang w:eastAsia="zh-CN"/>
        </w:rPr>
        <w:t xml:space="preserve">structure of </w:t>
      </w:r>
      <w:r>
        <w:rPr>
          <w:rFonts w:ascii="Times New Roman" w:hAnsi="Times New Roman" w:cs="Times New Roman"/>
        </w:rPr>
        <w:t>your paper?</w:t>
      </w:r>
    </w:p>
    <w:p w14:paraId="166A3D13">
      <w:pPr>
        <w:ind w:left="220" w:hanging="220" w:hangingChars="100"/>
        <w:jc w:val="both"/>
        <w:rPr>
          <w:rFonts w:ascii="Times New Roman" w:hAnsi="Times New Roman" w:cs="Times New Roman"/>
        </w:rPr>
      </w:pPr>
      <w:r>
        <w:rPr>
          <w:rFonts w:ascii="Times New Roman" w:hAnsi="Times New Roman" w:cs="Times New Roman"/>
        </w:rPr>
        <w:t>Li Pinghe (00:31:35): It did work.</w:t>
      </w:r>
    </w:p>
    <w:p w14:paraId="7B8F1C8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(00:32:09): OK, thanks for sharing! Suzie</w:t>
      </w:r>
      <w:r>
        <w:rPr>
          <w:rFonts w:ascii="Times New Roman" w:hAnsi="Times New Roman" w:cs="Times New Roman"/>
          <w:lang w:eastAsia="zh-CN"/>
        </w:rPr>
        <w:t xml:space="preserve">, </w:t>
      </w:r>
      <w:r>
        <w:rPr>
          <w:rFonts w:ascii="Times New Roman" w:hAnsi="Times New Roman" w:cs="Times New Roman"/>
        </w:rPr>
        <w:t xml:space="preserve">what are the five apps you </w:t>
      </w:r>
      <w:r>
        <w:rPr>
          <w:rFonts w:ascii="Times New Roman" w:hAnsi="Times New Roman" w:cs="Times New Roman"/>
          <w:lang w:eastAsia="zh-CN"/>
        </w:rPr>
        <w:t xml:space="preserve">use </w:t>
      </w:r>
      <w:r>
        <w:rPr>
          <w:rFonts w:ascii="Times New Roman" w:hAnsi="Times New Roman" w:cs="Times New Roman"/>
        </w:rPr>
        <w:t>the most?</w:t>
      </w:r>
    </w:p>
    <w:p w14:paraId="15CFA00B">
      <w:pPr>
        <w:jc w:val="both"/>
        <w:rPr>
          <w:rFonts w:ascii="Times New Roman" w:hAnsi="Times New Roman" w:cs="Times New Roman"/>
          <w:lang w:eastAsia="zh-CN"/>
        </w:rPr>
      </w:pPr>
      <w:r>
        <w:rPr>
          <w:rFonts w:ascii="Times New Roman" w:hAnsi="Times New Roman" w:cs="Times New Roman"/>
        </w:rPr>
        <w:t>Suzie(00:32:18): The first would be Microsoft Teams for classes, and the second would be Telegram because I have a little part-time job here, so I would need to use that to communicate</w:t>
      </w:r>
      <w:r>
        <w:rPr>
          <w:rFonts w:ascii="Times New Roman" w:hAnsi="Times New Roman" w:cs="Times New Roman"/>
          <w:lang w:eastAsia="zh-CN"/>
        </w:rPr>
        <w:t xml:space="preserve">. The third one is Google </w:t>
      </w:r>
      <w:r>
        <w:rPr>
          <w:rFonts w:ascii="Times New Roman" w:hAnsi="Times New Roman" w:cs="Times New Roman"/>
        </w:rPr>
        <w:t>Drive; I</w:t>
      </w:r>
      <w:r>
        <w:rPr>
          <w:rFonts w:ascii="Times New Roman" w:hAnsi="Times New Roman" w:cs="Times New Roman"/>
          <w:lang w:eastAsia="zh-CN"/>
        </w:rPr>
        <w:t xml:space="preserve"> </w:t>
      </w:r>
      <w:r>
        <w:rPr>
          <w:rFonts w:ascii="Times New Roman" w:hAnsi="Times New Roman" w:cs="Times New Roman"/>
        </w:rPr>
        <w:t xml:space="preserve">need to upload some things. </w:t>
      </w:r>
      <w:r>
        <w:rPr>
          <w:rFonts w:ascii="Times New Roman" w:hAnsi="Times New Roman" w:cs="Times New Roman"/>
          <w:lang w:eastAsia="zh-CN"/>
        </w:rPr>
        <w:t xml:space="preserve">Next is </w:t>
      </w:r>
      <w:r>
        <w:rPr>
          <w:rFonts w:ascii="Times New Roman" w:hAnsi="Times New Roman" w:cs="Times New Roman"/>
        </w:rPr>
        <w:t xml:space="preserve">WhatsApp </w:t>
      </w:r>
      <w:r>
        <w:rPr>
          <w:rFonts w:ascii="Times New Roman" w:hAnsi="Times New Roman" w:cs="Times New Roman"/>
          <w:lang w:eastAsia="zh-CN"/>
        </w:rPr>
        <w:t>and Touchgo.</w:t>
      </w:r>
    </w:p>
    <w:p w14:paraId="2315E3AC">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 xml:space="preserve">(00:32:57): </w:t>
      </w:r>
      <w:r>
        <w:rPr>
          <w:rFonts w:ascii="Times New Roman" w:hAnsi="Times New Roman" w:cs="Times New Roman"/>
          <w:lang w:eastAsia="zh-CN"/>
        </w:rPr>
        <w:t xml:space="preserve">Is there any </w:t>
      </w:r>
      <w:r>
        <w:rPr>
          <w:rFonts w:ascii="Times New Roman" w:hAnsi="Times New Roman" w:cs="Times New Roman"/>
        </w:rPr>
        <w:t>case where social media has played an important role in your learning</w:t>
      </w:r>
      <w:r>
        <w:rPr>
          <w:rFonts w:ascii="Times New Roman" w:hAnsi="Times New Roman" w:cs="Times New Roman"/>
          <w:lang w:eastAsia="zh-CN"/>
        </w:rPr>
        <w:t>?</w:t>
      </w:r>
    </w:p>
    <w:p w14:paraId="2F160E28">
      <w:pPr>
        <w:jc w:val="both"/>
        <w:rPr>
          <w:rFonts w:ascii="Times New Roman" w:hAnsi="Times New Roman" w:cs="Times New Roman"/>
        </w:rPr>
      </w:pPr>
      <w:r>
        <w:rPr>
          <w:rFonts w:ascii="Times New Roman" w:hAnsi="Times New Roman" w:cs="Times New Roman"/>
        </w:rPr>
        <w:t xml:space="preserve">Suzie (00:33:11): </w:t>
      </w:r>
      <w:r>
        <w:rPr>
          <w:rFonts w:hint="eastAsia" w:ascii="Times New Roman" w:hAnsi="Times New Roman" w:cs="Times New Roman"/>
        </w:rPr>
        <w:t>Since we mostly utilize Microsoft Teams for direct communication and only have messages, I don't think there is a lot of social media. My teachers and I communicate more offline, in-person interactions than we do online. In addition, my group mates and I are essentially together all the time. Social networking is typically helpful, and I might occasionally add one or two people who depend on me to assign tasks.</w:t>
      </w:r>
    </w:p>
    <w:p w14:paraId="1B4B359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(00:33:51): Like, when you guys </w:t>
      </w:r>
      <w:r>
        <w:rPr>
          <w:rFonts w:ascii="Times New Roman" w:hAnsi="Times New Roman" w:cs="Times New Roman"/>
          <w:lang w:eastAsia="zh-CN"/>
        </w:rPr>
        <w:t xml:space="preserve">go to your teachers for </w:t>
      </w:r>
      <w:r>
        <w:rPr>
          <w:rFonts w:ascii="Times New Roman" w:hAnsi="Times New Roman" w:cs="Times New Roman"/>
        </w:rPr>
        <w:t xml:space="preserve">face-to-face </w:t>
      </w:r>
      <w:r>
        <w:rPr>
          <w:rFonts w:ascii="Times New Roman" w:hAnsi="Times New Roman" w:cs="Times New Roman"/>
          <w:lang w:eastAsia="zh-CN"/>
        </w:rPr>
        <w:t xml:space="preserve">communication, </w:t>
      </w:r>
      <w:r>
        <w:rPr>
          <w:rFonts w:ascii="Times New Roman" w:hAnsi="Times New Roman" w:cs="Times New Roman"/>
        </w:rPr>
        <w:t>do you usually work it out in class, or do you go to the office to talk to your teachers after school hours?</w:t>
      </w:r>
    </w:p>
    <w:p w14:paraId="4DD15AA9">
      <w:pPr>
        <w:jc w:val="both"/>
        <w:rPr>
          <w:rFonts w:ascii="Times New Roman" w:hAnsi="Times New Roman" w:cs="Times New Roman"/>
        </w:rPr>
      </w:pPr>
      <w:r>
        <w:rPr>
          <w:rFonts w:ascii="Times New Roman" w:hAnsi="Times New Roman" w:cs="Times New Roman"/>
        </w:rPr>
        <w:t xml:space="preserve">Suzie (00:34:02): Offline, it's just that you'll go to the teacher after class and </w:t>
      </w:r>
      <w:r>
        <w:rPr>
          <w:rFonts w:ascii="Times New Roman" w:hAnsi="Times New Roman" w:cs="Times New Roman"/>
          <w:lang w:eastAsia="zh-CN"/>
        </w:rPr>
        <w:t xml:space="preserve">talk </w:t>
      </w:r>
      <w:r>
        <w:rPr>
          <w:rFonts w:ascii="Times New Roman" w:hAnsi="Times New Roman" w:cs="Times New Roman"/>
        </w:rPr>
        <w:t>to them.</w:t>
      </w:r>
    </w:p>
    <w:p w14:paraId="3876CE1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(00:34:07): Don't you need to make an appointment beforehand? We must make an appointment in advance to find a teacher.</w:t>
      </w:r>
    </w:p>
    <w:p w14:paraId="43FACA6B">
      <w:pPr>
        <w:jc w:val="both"/>
        <w:rPr>
          <w:rFonts w:ascii="Times New Roman" w:hAnsi="Times New Roman" w:cs="Times New Roman"/>
        </w:rPr>
      </w:pPr>
      <w:r>
        <w:rPr>
          <w:rFonts w:ascii="Times New Roman" w:hAnsi="Times New Roman" w:cs="Times New Roman"/>
        </w:rPr>
        <w:t>Suzie (00:34:16): No need</w:t>
      </w:r>
      <w:r>
        <w:rPr>
          <w:rFonts w:ascii="Times New Roman" w:hAnsi="Times New Roman" w:cs="Times New Roman"/>
          <w:lang w:eastAsia="zh-CN"/>
        </w:rPr>
        <w:t>.</w:t>
      </w:r>
      <w:r>
        <w:rPr>
          <w:rFonts w:ascii="Times New Roman" w:hAnsi="Times New Roman" w:cs="Times New Roman"/>
        </w:rPr>
        <w:t xml:space="preserve"> Our teacher is quite kind, and it's just a matter of striking a good rapport with him.</w:t>
      </w:r>
    </w:p>
    <w:p w14:paraId="2C4670E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(00:34:</w:t>
      </w:r>
      <w:r>
        <w:rPr>
          <w:rFonts w:ascii="Times New Roman" w:hAnsi="Times New Roman" w:cs="Times New Roman"/>
          <w:lang w:eastAsia="zh-CN"/>
        </w:rPr>
        <w:t>27</w:t>
      </w:r>
      <w:r>
        <w:rPr>
          <w:rFonts w:ascii="Times New Roman" w:hAnsi="Times New Roman" w:cs="Times New Roman"/>
        </w:rPr>
        <w:t xml:space="preserve">): </w:t>
      </w:r>
      <w:r>
        <w:rPr>
          <w:rFonts w:ascii="Times New Roman" w:hAnsi="Times New Roman" w:cs="Times New Roman"/>
          <w:lang w:eastAsia="zh-CN"/>
        </w:rPr>
        <w:t xml:space="preserve">Kaiwen, </w:t>
      </w:r>
      <w:r>
        <w:rPr>
          <w:rFonts w:ascii="Times New Roman" w:hAnsi="Times New Roman" w:cs="Times New Roman"/>
        </w:rPr>
        <w:t>what are the five most frequently used apps during your study in Malaysia?</w:t>
      </w:r>
    </w:p>
    <w:p w14:paraId="0FEC3464">
      <w:pPr>
        <w:jc w:val="both"/>
        <w:rPr>
          <w:rFonts w:ascii="Times New Roman" w:hAnsi="Times New Roman" w:cs="Times New Roman"/>
        </w:rPr>
      </w:pPr>
      <w:r>
        <w:rPr>
          <w:rFonts w:ascii="Times New Roman" w:hAnsi="Times New Roman" w:cs="Times New Roman"/>
        </w:rPr>
        <w:t>Douzi(00</w:t>
      </w:r>
      <w:r>
        <w:rPr>
          <w:rFonts w:ascii="Times New Roman" w:hAnsi="Times New Roman" w:cs="Times New Roman"/>
          <w:lang w:eastAsia="zh-CN"/>
        </w:rPr>
        <w:t>:34:41</w:t>
      </w:r>
      <w:r>
        <w:rPr>
          <w:rFonts w:ascii="Times New Roman" w:hAnsi="Times New Roman" w:cs="Times New Roman"/>
        </w:rPr>
        <w:t xml:space="preserve">): </w:t>
      </w:r>
      <w:r>
        <w:rPr>
          <w:rFonts w:ascii="Times New Roman" w:hAnsi="Times New Roman" w:cs="Times New Roman"/>
          <w:lang w:eastAsia="zh-CN"/>
        </w:rPr>
        <w:t xml:space="preserve">WeChat, </w:t>
      </w:r>
      <w:r>
        <w:rPr>
          <w:rFonts w:ascii="Times New Roman" w:hAnsi="Times New Roman" w:cs="Times New Roman"/>
        </w:rPr>
        <w:t>WhatsApp</w:t>
      </w:r>
      <w:r>
        <w:rPr>
          <w:rFonts w:ascii="Times New Roman" w:hAnsi="Times New Roman" w:cs="Times New Roman"/>
          <w:lang w:eastAsia="zh-CN"/>
        </w:rPr>
        <w:t xml:space="preserve">, </w:t>
      </w:r>
      <w:r>
        <w:rPr>
          <w:rFonts w:ascii="Times New Roman" w:hAnsi="Times New Roman" w:cs="Times New Roman"/>
        </w:rPr>
        <w:t>Instagram</w:t>
      </w:r>
      <w:r>
        <w:rPr>
          <w:rFonts w:ascii="Times New Roman" w:hAnsi="Times New Roman" w:cs="Times New Roman"/>
          <w:lang w:eastAsia="zh-CN"/>
        </w:rPr>
        <w:t xml:space="preserve">, </w:t>
      </w:r>
      <w:r>
        <w:rPr>
          <w:rFonts w:ascii="Times New Roman" w:hAnsi="Times New Roman" w:cs="Times New Roman"/>
        </w:rPr>
        <w:t>Facebook, and Microsoft Team for the class. Because at that time, I was also in the epidemic, and then I used that for the online class more, probably these five.</w:t>
      </w:r>
    </w:p>
    <w:p w14:paraId="516E30F6">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34</w:t>
      </w:r>
      <w:r>
        <w:rPr>
          <w:rFonts w:ascii="Times New Roman" w:hAnsi="Times New Roman" w:cs="Times New Roman"/>
        </w:rPr>
        <w:t>:52): Do you generally communicate with your local classmates or teachers on social media more often in class or offline</w:t>
      </w:r>
      <w:r>
        <w:rPr>
          <w:rFonts w:ascii="Times New Roman" w:hAnsi="Times New Roman" w:cs="Times New Roman"/>
          <w:lang w:eastAsia="zh-CN"/>
        </w:rPr>
        <w:t>?</w:t>
      </w:r>
    </w:p>
    <w:p w14:paraId="77179BAC">
      <w:pPr>
        <w:jc w:val="both"/>
        <w:rPr>
          <w:rFonts w:ascii="Times New Roman" w:hAnsi="Times New Roman" w:cs="Times New Roman"/>
        </w:rPr>
      </w:pPr>
      <w:r>
        <w:rPr>
          <w:rFonts w:ascii="Times New Roman" w:hAnsi="Times New Roman" w:cs="Times New Roman"/>
        </w:rPr>
        <w:t>Bean (00:</w:t>
      </w:r>
      <w:r>
        <w:rPr>
          <w:rFonts w:ascii="Times New Roman" w:hAnsi="Times New Roman" w:cs="Times New Roman"/>
          <w:lang w:eastAsia="zh-CN"/>
        </w:rPr>
        <w:t>35</w:t>
      </w:r>
      <w:r>
        <w:rPr>
          <w:rFonts w:ascii="Times New Roman" w:hAnsi="Times New Roman" w:cs="Times New Roman"/>
        </w:rPr>
        <w:t>:03): Neither of them is very high for me</w:t>
      </w:r>
      <w:r>
        <w:rPr>
          <w:rFonts w:ascii="Times New Roman" w:hAnsi="Times New Roman" w:cs="Times New Roman"/>
          <w:lang w:eastAsia="zh-CN"/>
        </w:rPr>
        <w:t xml:space="preserve">. </w:t>
      </w:r>
      <w:r>
        <w:rPr>
          <w:rFonts w:ascii="Times New Roman" w:hAnsi="Times New Roman" w:cs="Times New Roman"/>
        </w:rPr>
        <w:t>Because I wouldn't really go to the teacher to discuss the problem</w:t>
      </w:r>
      <w:r>
        <w:rPr>
          <w:rFonts w:ascii="Times New Roman" w:hAnsi="Times New Roman" w:cs="Times New Roman"/>
          <w:lang w:eastAsia="zh-CN"/>
        </w:rPr>
        <w:t>, I'</w:t>
      </w:r>
      <w:r>
        <w:rPr>
          <w:rFonts w:ascii="Times New Roman" w:hAnsi="Times New Roman" w:cs="Times New Roman"/>
        </w:rPr>
        <w:t xml:space="preserve">d probably use that </w:t>
      </w:r>
      <w:r>
        <w:rPr>
          <w:rFonts w:ascii="Times New Roman" w:hAnsi="Times New Roman" w:cs="Times New Roman"/>
          <w:lang w:eastAsia="zh-CN"/>
        </w:rPr>
        <w:t xml:space="preserve">Google Gmail </w:t>
      </w:r>
      <w:r>
        <w:rPr>
          <w:rFonts w:ascii="Times New Roman" w:hAnsi="Times New Roman" w:cs="Times New Roman"/>
        </w:rPr>
        <w:t>email to send it more!</w:t>
      </w:r>
    </w:p>
    <w:p w14:paraId="2BBE43EE">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35</w:t>
      </w:r>
      <w:r>
        <w:rPr>
          <w:rFonts w:ascii="Times New Roman" w:hAnsi="Times New Roman" w:cs="Times New Roman"/>
        </w:rPr>
        <w:t>:23): How often do you use social media to communicate with family or friends back home</w:t>
      </w:r>
      <w:r>
        <w:rPr>
          <w:rFonts w:ascii="Times New Roman" w:hAnsi="Times New Roman" w:cs="Times New Roman"/>
          <w:lang w:eastAsia="zh-CN"/>
        </w:rPr>
        <w:t>?</w:t>
      </w:r>
    </w:p>
    <w:p w14:paraId="3E05A7A3">
      <w:pPr>
        <w:jc w:val="both"/>
        <w:rPr>
          <w:rFonts w:ascii="Times New Roman" w:hAnsi="Times New Roman" w:cs="Times New Roman"/>
        </w:rPr>
      </w:pPr>
      <w:r>
        <w:rPr>
          <w:rFonts w:ascii="Times New Roman" w:hAnsi="Times New Roman" w:cs="Times New Roman"/>
        </w:rPr>
        <w:t>Bean (00:</w:t>
      </w:r>
      <w:r>
        <w:rPr>
          <w:rFonts w:ascii="Times New Roman" w:hAnsi="Times New Roman" w:cs="Times New Roman"/>
          <w:lang w:eastAsia="zh-CN"/>
        </w:rPr>
        <w:t>35</w:t>
      </w:r>
      <w:r>
        <w:rPr>
          <w:rFonts w:ascii="Times New Roman" w:hAnsi="Times New Roman" w:cs="Times New Roman"/>
        </w:rPr>
        <w:t xml:space="preserve">:32): High, because I usually prefer to tell my family about funny things </w:t>
      </w:r>
      <w:r>
        <w:rPr>
          <w:rFonts w:ascii="Times New Roman" w:hAnsi="Times New Roman" w:cs="Times New Roman"/>
          <w:lang w:eastAsia="zh-CN"/>
        </w:rPr>
        <w:t xml:space="preserve">that </w:t>
      </w:r>
      <w:r>
        <w:rPr>
          <w:rFonts w:ascii="Times New Roman" w:hAnsi="Times New Roman" w:cs="Times New Roman"/>
        </w:rPr>
        <w:t>happen to me over here, and then some friends spout off about it and stuff like that.</w:t>
      </w:r>
    </w:p>
    <w:p w14:paraId="508A794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35</w:t>
      </w:r>
      <w:r>
        <w:rPr>
          <w:rFonts w:ascii="Times New Roman" w:hAnsi="Times New Roman" w:cs="Times New Roman"/>
        </w:rPr>
        <w:t>:46): OK, so when you were studying abroad, did media technologies like these help you greatly in your studies? Any cases?</w:t>
      </w:r>
    </w:p>
    <w:p w14:paraId="0826F589">
      <w:pPr>
        <w:jc w:val="both"/>
        <w:rPr>
          <w:rFonts w:ascii="Times New Roman" w:hAnsi="Times New Roman" w:cs="Times New Roman"/>
        </w:rPr>
      </w:pPr>
      <w:r>
        <w:rPr>
          <w:rFonts w:ascii="Times New Roman" w:hAnsi="Times New Roman" w:cs="Times New Roman"/>
        </w:rPr>
        <w:t>Douzi(00:</w:t>
      </w:r>
      <w:r>
        <w:rPr>
          <w:rFonts w:ascii="Times New Roman" w:hAnsi="Times New Roman" w:cs="Times New Roman"/>
          <w:lang w:eastAsia="zh-CN"/>
        </w:rPr>
        <w:t>35</w:t>
      </w:r>
      <w:r>
        <w:rPr>
          <w:rFonts w:ascii="Times New Roman" w:hAnsi="Times New Roman" w:cs="Times New Roman"/>
        </w:rPr>
        <w:t>:</w:t>
      </w:r>
      <w:r>
        <w:rPr>
          <w:rFonts w:ascii="Times New Roman" w:hAnsi="Times New Roman" w:cs="Times New Roman"/>
          <w:lang w:eastAsia="zh-CN"/>
        </w:rPr>
        <w:t>56</w:t>
      </w:r>
      <w:r>
        <w:rPr>
          <w:rFonts w:ascii="Times New Roman" w:hAnsi="Times New Roman" w:cs="Times New Roman"/>
        </w:rPr>
        <w:t xml:space="preserve">): I don't think these mediums are particularly helpful; what might be beneficial is that my communication with local </w:t>
      </w:r>
      <w:r>
        <w:rPr>
          <w:rFonts w:hint="eastAsia" w:ascii="Times New Roman" w:hAnsi="Times New Roman" w:cs="Times New Roman"/>
          <w:lang w:val="en-US" w:eastAsia="zh-CN"/>
        </w:rPr>
        <w:t xml:space="preserve">Malaysian </w:t>
      </w:r>
      <w:r>
        <w:rPr>
          <w:rFonts w:ascii="Times New Roman" w:hAnsi="Times New Roman" w:cs="Times New Roman"/>
        </w:rPr>
        <w:t>Chinese students might use these to find them, and we'll communicate and learn offline</w:t>
      </w:r>
      <w:r>
        <w:rPr>
          <w:rFonts w:ascii="Times New Roman" w:hAnsi="Times New Roman" w:cs="Times New Roman"/>
          <w:lang w:eastAsia="zh-CN"/>
        </w:rPr>
        <w:t xml:space="preserve"> and use WhatsApp </w:t>
      </w:r>
      <w:r>
        <w:rPr>
          <w:rFonts w:ascii="Times New Roman" w:hAnsi="Times New Roman" w:cs="Times New Roman"/>
        </w:rPr>
        <w:t>to meet a little bit more.</w:t>
      </w:r>
    </w:p>
    <w:p w14:paraId="1F25F61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36</w:t>
      </w:r>
      <w:r>
        <w:rPr>
          <w:rFonts w:ascii="Times New Roman" w:hAnsi="Times New Roman" w:cs="Times New Roman"/>
        </w:rPr>
        <w:t>:</w:t>
      </w:r>
      <w:r>
        <w:rPr>
          <w:rFonts w:ascii="Times New Roman" w:hAnsi="Times New Roman" w:cs="Times New Roman"/>
          <w:lang w:eastAsia="zh-CN"/>
        </w:rPr>
        <w:t>10</w:t>
      </w:r>
      <w:r>
        <w:rPr>
          <w:rFonts w:ascii="Times New Roman" w:hAnsi="Times New Roman" w:cs="Times New Roman"/>
        </w:rPr>
        <w:t xml:space="preserve">): It's just that </w:t>
      </w:r>
      <w:r>
        <w:rPr>
          <w:rFonts w:ascii="Times New Roman" w:hAnsi="Times New Roman" w:cs="Times New Roman"/>
          <w:lang w:eastAsia="zh-CN"/>
        </w:rPr>
        <w:t xml:space="preserve">you think it's </w:t>
      </w:r>
      <w:r>
        <w:rPr>
          <w:rFonts w:ascii="Times New Roman" w:hAnsi="Times New Roman" w:cs="Times New Roman"/>
        </w:rPr>
        <w:t>a little bit better to communicate offline, right?</w:t>
      </w:r>
    </w:p>
    <w:p w14:paraId="25C7940D">
      <w:pPr>
        <w:jc w:val="both"/>
        <w:rPr>
          <w:rFonts w:ascii="Times New Roman" w:hAnsi="Times New Roman" w:cs="Times New Roman"/>
        </w:rPr>
      </w:pPr>
      <w:r>
        <w:rPr>
          <w:rFonts w:ascii="Times New Roman" w:hAnsi="Times New Roman" w:cs="Times New Roman"/>
        </w:rPr>
        <w:t>Bean (00:</w:t>
      </w:r>
      <w:r>
        <w:rPr>
          <w:rFonts w:ascii="Times New Roman" w:hAnsi="Times New Roman" w:cs="Times New Roman"/>
          <w:lang w:eastAsia="zh-CN"/>
        </w:rPr>
        <w:t>36</w:t>
      </w:r>
      <w:r>
        <w:rPr>
          <w:rFonts w:ascii="Times New Roman" w:hAnsi="Times New Roman" w:cs="Times New Roman"/>
        </w:rPr>
        <w:t>:</w:t>
      </w:r>
      <w:r>
        <w:rPr>
          <w:rFonts w:ascii="Times New Roman" w:hAnsi="Times New Roman" w:cs="Times New Roman"/>
          <w:lang w:eastAsia="zh-CN"/>
        </w:rPr>
        <w:t>15</w:t>
      </w:r>
      <w:r>
        <w:rPr>
          <w:rFonts w:ascii="Times New Roman" w:hAnsi="Times New Roman" w:cs="Times New Roman"/>
        </w:rPr>
        <w:t>): Yeah, I think it would also be better understood.</w:t>
      </w:r>
    </w:p>
    <w:p w14:paraId="3F9BA818">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w:t>
      </w:r>
      <w:r>
        <w:rPr>
          <w:rFonts w:ascii="Times New Roman" w:hAnsi="Times New Roman" w:cs="Times New Roman"/>
          <w:lang w:eastAsia="zh-CN"/>
        </w:rPr>
        <w:t>36</w:t>
      </w:r>
      <w:r>
        <w:rPr>
          <w:rFonts w:ascii="Times New Roman" w:hAnsi="Times New Roman" w:cs="Times New Roman"/>
        </w:rPr>
        <w:t>:</w:t>
      </w:r>
      <w:r>
        <w:rPr>
          <w:rFonts w:ascii="Times New Roman" w:hAnsi="Times New Roman" w:cs="Times New Roman"/>
          <w:lang w:eastAsia="zh-CN"/>
        </w:rPr>
        <w:t>21</w:t>
      </w:r>
      <w:r>
        <w:rPr>
          <w:rFonts w:ascii="Times New Roman" w:hAnsi="Times New Roman" w:cs="Times New Roman"/>
        </w:rPr>
        <w:t>): DaTian</w:t>
      </w:r>
      <w:r>
        <w:rPr>
          <w:rFonts w:ascii="Times New Roman" w:hAnsi="Times New Roman" w:cs="Times New Roman"/>
          <w:lang w:eastAsia="zh-CN"/>
        </w:rPr>
        <w:t xml:space="preserve">, </w:t>
      </w:r>
      <w:r>
        <w:rPr>
          <w:rFonts w:ascii="Times New Roman" w:hAnsi="Times New Roman" w:cs="Times New Roman"/>
        </w:rPr>
        <w:t xml:space="preserve">do you think that </w:t>
      </w:r>
      <w:r>
        <w:rPr>
          <w:rFonts w:ascii="Times New Roman" w:hAnsi="Times New Roman" w:cs="Times New Roman"/>
          <w:lang w:eastAsia="zh-CN"/>
        </w:rPr>
        <w:t xml:space="preserve">media technology has been </w:t>
      </w:r>
      <w:r>
        <w:rPr>
          <w:rFonts w:ascii="Times New Roman" w:hAnsi="Times New Roman" w:cs="Times New Roman"/>
        </w:rPr>
        <w:t>particularly helpful to you in your study of TCM</w:t>
      </w:r>
      <w:r>
        <w:rPr>
          <w:rFonts w:ascii="Times New Roman" w:hAnsi="Times New Roman" w:cs="Times New Roman"/>
          <w:lang w:eastAsia="zh-CN"/>
        </w:rPr>
        <w:t>?</w:t>
      </w:r>
    </w:p>
    <w:p w14:paraId="529CF884">
      <w:pPr>
        <w:jc w:val="both"/>
        <w:rPr>
          <w:rFonts w:hint="eastAsia" w:ascii="Times New Roman" w:hAnsi="Times New Roman" w:eastAsia="宋体" w:cs="Times New Roman"/>
          <w:lang w:val="en-US" w:eastAsia="zh-CN"/>
        </w:rPr>
      </w:pPr>
      <w:r>
        <w:rPr>
          <w:rFonts w:ascii="Times New Roman" w:hAnsi="Times New Roman" w:cs="Times New Roman"/>
        </w:rPr>
        <w:t>Tiano Ota (00:</w:t>
      </w:r>
      <w:r>
        <w:rPr>
          <w:rFonts w:ascii="Times New Roman" w:hAnsi="Times New Roman" w:cs="Times New Roman"/>
          <w:lang w:eastAsia="zh-CN"/>
        </w:rPr>
        <w:t>36</w:t>
      </w:r>
      <w:r>
        <w:rPr>
          <w:rFonts w:ascii="Times New Roman" w:hAnsi="Times New Roman" w:cs="Times New Roman"/>
        </w:rPr>
        <w:t>:</w:t>
      </w:r>
      <w:r>
        <w:rPr>
          <w:rFonts w:ascii="Times New Roman" w:hAnsi="Times New Roman" w:cs="Times New Roman"/>
          <w:lang w:eastAsia="zh-CN"/>
        </w:rPr>
        <w:t>33</w:t>
      </w:r>
      <w:r>
        <w:rPr>
          <w:rFonts w:ascii="Times New Roman" w:hAnsi="Times New Roman" w:cs="Times New Roman"/>
        </w:rPr>
        <w:t>): Some</w:t>
      </w:r>
      <w:r>
        <w:rPr>
          <w:rFonts w:ascii="Times New Roman" w:hAnsi="Times New Roman" w:cs="Times New Roman"/>
          <w:lang w:eastAsia="zh-CN"/>
        </w:rPr>
        <w:t xml:space="preserve">. </w:t>
      </w:r>
      <w:r>
        <w:rPr>
          <w:rFonts w:ascii="Times New Roman" w:hAnsi="Times New Roman" w:cs="Times New Roman"/>
        </w:rPr>
        <w:t xml:space="preserve">I mainly use the National Knowledge Infrastructure. </w:t>
      </w:r>
      <w:r>
        <w:rPr>
          <w:rFonts w:ascii="Times New Roman" w:hAnsi="Times New Roman" w:cs="Times New Roman"/>
          <w:lang w:eastAsia="zh-CN"/>
        </w:rPr>
        <w:t xml:space="preserve">Another </w:t>
      </w:r>
      <w:r>
        <w:rPr>
          <w:rFonts w:ascii="Times New Roman" w:hAnsi="Times New Roman" w:cs="Times New Roman"/>
        </w:rPr>
        <w:t xml:space="preserve">one is </w:t>
      </w:r>
      <w:r>
        <w:rPr>
          <w:rFonts w:ascii="Times New Roman" w:hAnsi="Times New Roman" w:cs="Times New Roman"/>
          <w:lang w:eastAsia="zh-CN"/>
        </w:rPr>
        <w:t xml:space="preserve">Chat </w:t>
      </w:r>
      <w:r>
        <w:rPr>
          <w:rFonts w:ascii="Times New Roman" w:hAnsi="Times New Roman" w:cs="Times New Roman"/>
        </w:rPr>
        <w:t>GPT</w:t>
      </w:r>
      <w:r>
        <w:rPr>
          <w:rFonts w:hint="eastAsia" w:ascii="Times New Roman" w:hAnsi="Times New Roman" w:cs="Times New Roman"/>
          <w:lang w:val="en-US" w:eastAsia="zh-CN"/>
        </w:rPr>
        <w:t>.</w:t>
      </w:r>
      <w:r>
        <w:rPr>
          <w:rFonts w:hint="eastAsia" w:ascii="Times New Roman" w:hAnsi="Times New Roman"/>
          <w:color w:val="auto"/>
          <w:sz w:val="22"/>
          <w:szCs w:val="24"/>
        </w:rPr>
        <w:t xml:space="preserve">Since there aren't many </w:t>
      </w:r>
      <w:r>
        <w:rPr>
          <w:rFonts w:hint="eastAsia" w:ascii="Times New Roman" w:hAnsi="Times New Roman"/>
          <w:color w:val="auto"/>
          <w:sz w:val="22"/>
          <w:szCs w:val="24"/>
          <w:lang w:val="zh-CN" w:eastAsia="zh-CN" w:bidi="zh-CN"/>
        </w:rPr>
        <w:t>students</w:t>
      </w:r>
      <w:r>
        <w:rPr>
          <w:rFonts w:hint="eastAsia" w:ascii="Times New Roman" w:hAnsi="Times New Roman"/>
          <w:color w:val="auto"/>
          <w:sz w:val="22"/>
          <w:szCs w:val="24"/>
        </w:rPr>
        <w:t xml:space="preserve"> in the field, we have very close relationships with our </w:t>
      </w:r>
      <w:r>
        <w:rPr>
          <w:rFonts w:hint="eastAsia" w:ascii="Times New Roman" w:hAnsi="Times New Roman"/>
          <w:color w:val="auto"/>
          <w:sz w:val="22"/>
          <w:szCs w:val="24"/>
          <w:lang w:val="zh-CN" w:eastAsia="zh-CN" w:bidi="zh-CN"/>
        </w:rPr>
        <w:t>teacher</w:t>
      </w:r>
      <w:r>
        <w:rPr>
          <w:rFonts w:hint="eastAsia" w:ascii="Times New Roman" w:hAnsi="Times New Roman"/>
          <w:color w:val="auto"/>
          <w:sz w:val="22"/>
          <w:szCs w:val="24"/>
        </w:rPr>
        <w:t>s. Occasionally, during festivals, our teachers will invite us to get together for supper at their homes. I therefore tend to use WhatsApp a little bit more. I would occasionally use Whatsapp to ask my teacher questions</w:t>
      </w:r>
      <w:r>
        <w:rPr>
          <w:rFonts w:hint="eastAsia" w:ascii="Times New Roman" w:hAnsi="Times New Roman"/>
          <w:color w:val="auto"/>
          <w:sz w:val="22"/>
          <w:szCs w:val="24"/>
          <w:lang w:val="zh-CN" w:eastAsia="zh-CN" w:bidi="zh-CN"/>
        </w:rPr>
        <w:t xml:space="preserve"> and thesis</w:t>
      </w:r>
      <w:r>
        <w:rPr>
          <w:rFonts w:hint="eastAsia" w:ascii="Times New Roman" w:hAnsi="Times New Roman"/>
          <w:color w:val="auto"/>
          <w:sz w:val="22"/>
          <w:szCs w:val="24"/>
        </w:rPr>
        <w:t>. For instance, I would occasionally ask my teacher if I was unsure of something while I was assisting someone in seeing a doctor.</w:t>
      </w:r>
    </w:p>
    <w:p w14:paraId="32F55BC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37</w:t>
      </w:r>
      <w:r>
        <w:rPr>
          <w:rFonts w:ascii="Times New Roman" w:hAnsi="Times New Roman" w:cs="Times New Roman"/>
        </w:rPr>
        <w:t xml:space="preserve">:46): There </w:t>
      </w:r>
      <w:r>
        <w:rPr>
          <w:rFonts w:ascii="Times New Roman" w:hAnsi="Times New Roman" w:cs="Times New Roman"/>
          <w:lang w:eastAsia="zh-CN"/>
        </w:rPr>
        <w:t>are</w:t>
      </w:r>
      <w:r>
        <w:rPr>
          <w:rFonts w:ascii="Times New Roman" w:hAnsi="Times New Roman" w:cs="Times New Roman"/>
        </w:rPr>
        <w:t xml:space="preserve"> still quite a few. Do you use </w:t>
      </w:r>
      <w:r>
        <w:rPr>
          <w:rFonts w:ascii="Times New Roman" w:hAnsi="Times New Roman" w:cs="Times New Roman"/>
          <w:lang w:eastAsia="zh-CN"/>
        </w:rPr>
        <w:t xml:space="preserve">Chat </w:t>
      </w:r>
      <w:r>
        <w:rPr>
          <w:rFonts w:ascii="Times New Roman" w:hAnsi="Times New Roman" w:cs="Times New Roman"/>
        </w:rPr>
        <w:t>GPT to search for assignments on TCM with high accuracy?</w:t>
      </w:r>
    </w:p>
    <w:p w14:paraId="1F113791">
      <w:pPr>
        <w:jc w:val="both"/>
        <w:rPr>
          <w:rFonts w:ascii="Times New Roman" w:hAnsi="Times New Roman" w:cs="Times New Roman"/>
        </w:rPr>
      </w:pPr>
      <w:r>
        <w:rPr>
          <w:rFonts w:ascii="Times New Roman" w:hAnsi="Times New Roman" w:cs="Times New Roman"/>
        </w:rPr>
        <w:t>Tiano Ota (00:</w:t>
      </w:r>
      <w:r>
        <w:rPr>
          <w:rFonts w:ascii="Times New Roman" w:hAnsi="Times New Roman" w:cs="Times New Roman"/>
          <w:lang w:eastAsia="zh-CN"/>
        </w:rPr>
        <w:t>37</w:t>
      </w:r>
      <w:r>
        <w:rPr>
          <w:rFonts w:ascii="Times New Roman" w:hAnsi="Times New Roman" w:cs="Times New Roman"/>
        </w:rPr>
        <w:t xml:space="preserve">:56): </w:t>
      </w:r>
      <w:r>
        <w:rPr>
          <w:rFonts w:ascii="Times New Roman" w:hAnsi="Times New Roman" w:cs="Times New Roman"/>
          <w:lang w:val="en-US" w:eastAsia="zh-CN"/>
        </w:rPr>
        <w:t>Because Chat GPT is primarily used for translation and literature research, it is not appropriate for writing on Chinese medicine. However, it is erroneous; on occasion, it will create some literature for you on its own. Our profession is distinct in that certain translations are performed in phonetic writing while others are performed in English. Because of this, there are situations when the GPT is inaccurate, and a translator is still required.</w:t>
      </w:r>
    </w:p>
    <w:p w14:paraId="64E2652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38</w:t>
      </w:r>
      <w:r>
        <w:rPr>
          <w:rFonts w:ascii="Times New Roman" w:hAnsi="Times New Roman" w:cs="Times New Roman"/>
        </w:rPr>
        <w:t>:54): OK! LeiLei</w:t>
      </w:r>
      <w:r>
        <w:rPr>
          <w:rFonts w:ascii="Times New Roman" w:hAnsi="Times New Roman" w:cs="Times New Roman"/>
          <w:lang w:eastAsia="zh-CN"/>
        </w:rPr>
        <w:t xml:space="preserve">, </w:t>
      </w:r>
      <w:r>
        <w:rPr>
          <w:rFonts w:ascii="Times New Roman" w:hAnsi="Times New Roman" w:cs="Times New Roman"/>
        </w:rPr>
        <w:t xml:space="preserve">how about you? Do you think </w:t>
      </w:r>
      <w:r>
        <w:rPr>
          <w:rFonts w:ascii="Times New Roman" w:hAnsi="Times New Roman" w:cs="Times New Roman"/>
          <w:lang w:eastAsia="zh-CN"/>
        </w:rPr>
        <w:t xml:space="preserve">media </w:t>
      </w:r>
      <w:r>
        <w:rPr>
          <w:rFonts w:ascii="Times New Roman" w:hAnsi="Times New Roman" w:cs="Times New Roman"/>
        </w:rPr>
        <w:t xml:space="preserve">technology </w:t>
      </w:r>
      <w:r>
        <w:rPr>
          <w:rFonts w:ascii="Times New Roman" w:hAnsi="Times New Roman" w:cs="Times New Roman"/>
          <w:lang w:eastAsia="zh-CN"/>
        </w:rPr>
        <w:t xml:space="preserve">has </w:t>
      </w:r>
      <w:r>
        <w:rPr>
          <w:rFonts w:ascii="Times New Roman" w:hAnsi="Times New Roman" w:cs="Times New Roman"/>
        </w:rPr>
        <w:t>helped you learn, and are there any negative cases?</w:t>
      </w:r>
    </w:p>
    <w:p w14:paraId="4DC1C43B">
      <w:pPr>
        <w:jc w:val="both"/>
        <w:rPr>
          <w:rFonts w:ascii="Times New Roman" w:hAnsi="Times New Roman" w:cs="Times New Roman"/>
        </w:rPr>
      </w:pPr>
      <w:r>
        <w:rPr>
          <w:rFonts w:ascii="Times New Roman" w:hAnsi="Times New Roman" w:cs="Times New Roman"/>
        </w:rPr>
        <w:t>Leilei(00</w:t>
      </w:r>
      <w:r>
        <w:rPr>
          <w:rFonts w:ascii="Times New Roman" w:hAnsi="Times New Roman" w:cs="Times New Roman"/>
          <w:lang w:eastAsia="zh-CN"/>
        </w:rPr>
        <w:t>:39:08</w:t>
      </w:r>
      <w:r>
        <w:rPr>
          <w:rFonts w:ascii="Times New Roman" w:hAnsi="Times New Roman" w:cs="Times New Roman"/>
        </w:rPr>
        <w:t xml:space="preserve">): Actually, I feel the most important thing is still </w:t>
      </w:r>
      <w:r>
        <w:rPr>
          <w:rFonts w:ascii="Times New Roman" w:hAnsi="Times New Roman" w:cs="Times New Roman"/>
          <w:lang w:eastAsia="zh-CN"/>
        </w:rPr>
        <w:t xml:space="preserve">Chat </w:t>
      </w:r>
      <w:r>
        <w:rPr>
          <w:rFonts w:ascii="Times New Roman" w:hAnsi="Times New Roman" w:cs="Times New Roman"/>
        </w:rPr>
        <w:t>GPT</w:t>
      </w:r>
      <w:r>
        <w:rPr>
          <w:rFonts w:ascii="Times New Roman" w:hAnsi="Times New Roman" w:cs="Times New Roman"/>
          <w:lang w:eastAsia="zh-CN"/>
        </w:rPr>
        <w:t xml:space="preserve">, </w:t>
      </w:r>
      <w:r>
        <w:rPr>
          <w:rFonts w:ascii="Times New Roman" w:hAnsi="Times New Roman" w:cs="Times New Roman"/>
        </w:rPr>
        <w:t xml:space="preserve">using </w:t>
      </w:r>
      <w:r>
        <w:rPr>
          <w:rFonts w:ascii="Times New Roman" w:hAnsi="Times New Roman" w:cs="Times New Roman"/>
          <w:lang w:eastAsia="zh-CN"/>
        </w:rPr>
        <w:t xml:space="preserve">Chat </w:t>
      </w:r>
      <w:r>
        <w:rPr>
          <w:rFonts w:ascii="Times New Roman" w:hAnsi="Times New Roman" w:cs="Times New Roman"/>
        </w:rPr>
        <w:t>GPT to find some materials</w:t>
      </w:r>
      <w:r>
        <w:rPr>
          <w:rFonts w:ascii="Times New Roman" w:hAnsi="Times New Roman" w:cs="Times New Roman"/>
          <w:lang w:eastAsia="zh-CN"/>
        </w:rPr>
        <w:t>.</w:t>
      </w:r>
      <w:r>
        <w:rPr>
          <w:rFonts w:ascii="Times New Roman" w:hAnsi="Times New Roman" w:cs="Times New Roman"/>
        </w:rPr>
        <w:t xml:space="preserve"> Because we ourselves are English language majors, our college with model language communication is a piece. Teachers will support you in collecting materials in the media. However, most of our majors need to use text or </w:t>
      </w:r>
      <w:r>
        <w:rPr>
          <w:rFonts w:ascii="Times New Roman" w:hAnsi="Times New Roman" w:cs="Times New Roman"/>
          <w:lang w:eastAsia="zh-CN"/>
        </w:rPr>
        <w:t xml:space="preserve">data </w:t>
      </w:r>
      <w:r>
        <w:rPr>
          <w:rFonts w:ascii="Times New Roman" w:hAnsi="Times New Roman" w:cs="Times New Roman"/>
        </w:rPr>
        <w:t>to support, so our university is stricter in checking</w:t>
      </w:r>
      <w:r>
        <w:rPr>
          <w:rFonts w:ascii="Times New Roman" w:hAnsi="Times New Roman" w:cs="Times New Roman"/>
          <w:lang w:eastAsia="zh-CN"/>
        </w:rPr>
        <w:t xml:space="preserve">, and there </w:t>
      </w:r>
      <w:r>
        <w:rPr>
          <w:rFonts w:ascii="Times New Roman" w:hAnsi="Times New Roman" w:cs="Times New Roman"/>
        </w:rPr>
        <w:t xml:space="preserve">are more Chinese students in UPM, so our university </w:t>
      </w:r>
      <w:r>
        <w:rPr>
          <w:rFonts w:ascii="Times New Roman" w:hAnsi="Times New Roman" w:cs="Times New Roman"/>
          <w:lang w:eastAsia="zh-CN"/>
        </w:rPr>
        <w:t xml:space="preserve">pays more attention to </w:t>
      </w:r>
      <w:r>
        <w:rPr>
          <w:rFonts w:ascii="Times New Roman" w:hAnsi="Times New Roman" w:cs="Times New Roman"/>
        </w:rPr>
        <w:t>checking</w:t>
      </w:r>
      <w:r>
        <w:rPr>
          <w:rFonts w:ascii="Times New Roman" w:hAnsi="Times New Roman" w:cs="Times New Roman"/>
          <w:lang w:eastAsia="zh-CN"/>
        </w:rPr>
        <w:t xml:space="preserve">. </w:t>
      </w:r>
      <w:r>
        <w:rPr>
          <w:rFonts w:ascii="Times New Roman" w:hAnsi="Times New Roman" w:cs="Times New Roman"/>
        </w:rPr>
        <w:t xml:space="preserve">Teachers also ask us to try to use </w:t>
      </w:r>
      <w:r>
        <w:rPr>
          <w:rFonts w:ascii="Times New Roman" w:hAnsi="Times New Roman" w:cs="Times New Roman"/>
          <w:lang w:eastAsia="zh-CN"/>
        </w:rPr>
        <w:t xml:space="preserve">Chat </w:t>
      </w:r>
      <w:r>
        <w:rPr>
          <w:rFonts w:ascii="Times New Roman" w:hAnsi="Times New Roman" w:cs="Times New Roman"/>
        </w:rPr>
        <w:t>GPT to search for literature instead of summarising</w:t>
      </w:r>
      <w:r>
        <w:rPr>
          <w:rFonts w:ascii="Times New Roman" w:hAnsi="Times New Roman" w:cs="Times New Roman"/>
          <w:lang w:eastAsia="zh-CN"/>
        </w:rPr>
        <w:t xml:space="preserve">. </w:t>
      </w:r>
      <w:r>
        <w:rPr>
          <w:rFonts w:ascii="Times New Roman" w:hAnsi="Times New Roman" w:cs="Times New Roman"/>
        </w:rPr>
        <w:t xml:space="preserve">For example, </w:t>
      </w:r>
      <w:r>
        <w:rPr>
          <w:rFonts w:ascii="Times New Roman" w:hAnsi="Times New Roman" w:cs="Times New Roman"/>
          <w:lang w:eastAsia="zh-CN"/>
        </w:rPr>
        <w:t xml:space="preserve">using Chat </w:t>
      </w:r>
      <w:r>
        <w:rPr>
          <w:rFonts w:ascii="Times New Roman" w:hAnsi="Times New Roman" w:cs="Times New Roman"/>
        </w:rPr>
        <w:t>GPT to change sentences is also plagiarism. Anyway, there is a lesson I learned from the past! In the beginning</w:t>
      </w:r>
      <w:r>
        <w:rPr>
          <w:rFonts w:ascii="Times New Roman" w:hAnsi="Times New Roman" w:cs="Times New Roman"/>
          <w:lang w:eastAsia="zh-CN"/>
        </w:rPr>
        <w:t xml:space="preserve">, </w:t>
      </w:r>
      <w:r>
        <w:rPr>
          <w:rFonts w:ascii="Times New Roman" w:hAnsi="Times New Roman" w:cs="Times New Roman"/>
        </w:rPr>
        <w:t xml:space="preserve">most Chinese students probably came here and did not know the </w:t>
      </w:r>
      <w:r>
        <w:rPr>
          <w:rFonts w:ascii="Times New Roman" w:hAnsi="Times New Roman" w:cs="Times New Roman"/>
          <w:lang w:eastAsia="zh-CN"/>
        </w:rPr>
        <w:t xml:space="preserve">concept </w:t>
      </w:r>
      <w:r>
        <w:rPr>
          <w:rFonts w:ascii="Times New Roman" w:hAnsi="Times New Roman" w:cs="Times New Roman"/>
        </w:rPr>
        <w:t xml:space="preserve">of plagiarism so clearly. </w:t>
      </w:r>
      <w:r>
        <w:rPr>
          <w:rFonts w:ascii="Times New Roman" w:hAnsi="Times New Roman" w:cs="Times New Roman"/>
          <w:lang w:eastAsia="zh-CN"/>
        </w:rPr>
        <w:t xml:space="preserve">When </w:t>
      </w:r>
      <w:r>
        <w:rPr>
          <w:rFonts w:ascii="Times New Roman" w:hAnsi="Times New Roman" w:cs="Times New Roman"/>
        </w:rPr>
        <w:t xml:space="preserve">we arrived here, our tutors </w:t>
      </w:r>
      <w:r>
        <w:rPr>
          <w:rFonts w:ascii="Times New Roman" w:hAnsi="Times New Roman" w:cs="Times New Roman"/>
          <w:lang w:eastAsia="zh-CN"/>
        </w:rPr>
        <w:t xml:space="preserve">were stricter </w:t>
      </w:r>
      <w:r>
        <w:rPr>
          <w:rFonts w:ascii="Times New Roman" w:hAnsi="Times New Roman" w:cs="Times New Roman"/>
        </w:rPr>
        <w:t xml:space="preserve">with us, and the definition of plagiarism </w:t>
      </w:r>
      <w:r>
        <w:rPr>
          <w:rFonts w:ascii="Times New Roman" w:hAnsi="Times New Roman" w:cs="Times New Roman"/>
          <w:lang w:eastAsia="zh-CN"/>
        </w:rPr>
        <w:t>was</w:t>
      </w:r>
      <w:r>
        <w:rPr>
          <w:rFonts w:ascii="Times New Roman" w:hAnsi="Times New Roman" w:cs="Times New Roman"/>
        </w:rPr>
        <w:t xml:space="preserve"> put extra wide.</w:t>
      </w:r>
    </w:p>
    <w:p w14:paraId="1B7AA3B7">
      <w:pPr>
        <w:jc w:val="both"/>
        <w:rPr>
          <w:rFonts w:ascii="Times New Roman" w:hAnsi="Times New Roman" w:cs="Times New Roman"/>
        </w:rPr>
      </w:pPr>
      <w:r>
        <w:rPr>
          <w:rFonts w:ascii="Times New Roman" w:hAnsi="Times New Roman" w:cs="Times New Roman"/>
        </w:rPr>
        <w:t>DaTian Tiano(00:</w:t>
      </w:r>
      <w:r>
        <w:rPr>
          <w:rFonts w:ascii="Times New Roman" w:hAnsi="Times New Roman" w:cs="Times New Roman"/>
          <w:lang w:eastAsia="zh-CN"/>
        </w:rPr>
        <w:t>40</w:t>
      </w:r>
      <w:r>
        <w:rPr>
          <w:rFonts w:ascii="Times New Roman" w:hAnsi="Times New Roman" w:cs="Times New Roman"/>
        </w:rPr>
        <w:t xml:space="preserve">:13): I also have a </w:t>
      </w:r>
      <w:r>
        <w:rPr>
          <w:rFonts w:ascii="Times New Roman" w:hAnsi="Times New Roman" w:cs="Times New Roman"/>
          <w:lang w:eastAsia="zh-CN"/>
        </w:rPr>
        <w:t>very helpful medium that I forgot to mention</w:t>
      </w:r>
      <w:r>
        <w:rPr>
          <w:rFonts w:ascii="Times New Roman" w:hAnsi="Times New Roman" w:cs="Times New Roman"/>
        </w:rPr>
        <w:t xml:space="preserve">, </w:t>
      </w:r>
      <w:r>
        <w:rPr>
          <w:rFonts w:ascii="Times New Roman" w:hAnsi="Times New Roman" w:cs="Times New Roman"/>
          <w:lang w:eastAsia="zh-CN"/>
        </w:rPr>
        <w:t xml:space="preserve">YouTube, </w:t>
      </w:r>
      <w:r>
        <w:rPr>
          <w:rFonts w:ascii="Times New Roman" w:hAnsi="Times New Roman" w:cs="Times New Roman"/>
        </w:rPr>
        <w:t>because there's not a lot of research on Chinese medicine here, and I'm mainly interested in learning about spinal adjustments, and then I'll search for a lot of videos from YouTube to assist in my learning</w:t>
      </w:r>
      <w:r>
        <w:rPr>
          <w:rFonts w:ascii="Times New Roman" w:hAnsi="Times New Roman" w:cs="Times New Roman"/>
          <w:lang w:eastAsia="zh-CN"/>
        </w:rPr>
        <w:t xml:space="preserve">, </w:t>
      </w:r>
      <w:r>
        <w:rPr>
          <w:rFonts w:ascii="Times New Roman" w:hAnsi="Times New Roman" w:cs="Times New Roman"/>
        </w:rPr>
        <w:t xml:space="preserve">mainly from American </w:t>
      </w:r>
      <w:r>
        <w:rPr>
          <w:rFonts w:ascii="Times New Roman" w:hAnsi="Times New Roman" w:cs="Times New Roman"/>
          <w:lang w:eastAsia="zh-CN"/>
        </w:rPr>
        <w:t xml:space="preserve">and </w:t>
      </w:r>
      <w:r>
        <w:rPr>
          <w:rFonts w:ascii="Times New Roman" w:hAnsi="Times New Roman" w:cs="Times New Roman"/>
        </w:rPr>
        <w:t>Australian therapists, who have done a number of these popular videos, including videos of therapeutic manipulation. I've learnt a lot from YouTube, mainly from American and Australian therapists, who have made some popular videos on the subject, including videos on therapeutic techniques</w:t>
      </w:r>
      <w:r>
        <w:rPr>
          <w:rFonts w:ascii="Times New Roman" w:hAnsi="Times New Roman" w:cs="Times New Roman"/>
          <w:lang w:eastAsia="zh-CN"/>
        </w:rPr>
        <w:t xml:space="preserve">. I </w:t>
      </w:r>
      <w:r>
        <w:rPr>
          <w:rFonts w:ascii="Times New Roman" w:hAnsi="Times New Roman" w:cs="Times New Roman"/>
        </w:rPr>
        <w:t>have learnt a lot of things from them.</w:t>
      </w:r>
    </w:p>
    <w:p w14:paraId="33E0FE11">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(00:38:50): That's pretty good! Did you get any classmates to practice your skills after you finished?</w:t>
      </w:r>
    </w:p>
    <w:p w14:paraId="07A0EADC">
      <w:pPr>
        <w:jc w:val="both"/>
        <w:rPr>
          <w:rFonts w:ascii="Times New Roman" w:hAnsi="Times New Roman" w:cs="Times New Roman"/>
        </w:rPr>
      </w:pPr>
      <w:r>
        <w:rPr>
          <w:rFonts w:ascii="Times New Roman" w:hAnsi="Times New Roman" w:cs="Times New Roman"/>
        </w:rPr>
        <w:t xml:space="preserve">Tiano Ota (00:38:55): Yes. One of the good things </w:t>
      </w:r>
      <w:r>
        <w:rPr>
          <w:rFonts w:ascii="Times New Roman" w:hAnsi="Times New Roman" w:cs="Times New Roman"/>
          <w:lang w:eastAsia="zh-CN"/>
        </w:rPr>
        <w:t xml:space="preserve">about </w:t>
      </w:r>
      <w:r>
        <w:rPr>
          <w:rFonts w:ascii="Times New Roman" w:hAnsi="Times New Roman" w:cs="Times New Roman"/>
        </w:rPr>
        <w:t xml:space="preserve">being here is that we can go for a test right after we're done. If you're in China, it's very difficult to do it yourself in a hospital, and here it's just </w:t>
      </w:r>
      <w:r>
        <w:rPr>
          <w:rFonts w:ascii="Times New Roman" w:hAnsi="Times New Roman" w:cs="Times New Roman"/>
          <w:lang w:eastAsia="zh-CN"/>
        </w:rPr>
        <w:t>a little bit more lenient</w:t>
      </w:r>
      <w:r>
        <w:rPr>
          <w:rFonts w:ascii="Times New Roman" w:hAnsi="Times New Roman" w:cs="Times New Roman"/>
        </w:rPr>
        <w:t>.</w:t>
      </w:r>
    </w:p>
    <w:p w14:paraId="1FA921D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(00:39:08): Do you guys get patients to try it out or do you go directly to the hospital? Or do you say that your classmates try each other?</w:t>
      </w:r>
    </w:p>
    <w:p w14:paraId="3B03232C">
      <w:pPr>
        <w:jc w:val="both"/>
        <w:rPr>
          <w:rFonts w:ascii="Times New Roman" w:hAnsi="Times New Roman" w:cs="Times New Roman"/>
        </w:rPr>
      </w:pPr>
      <w:r>
        <w:rPr>
          <w:rFonts w:ascii="Times New Roman" w:hAnsi="Times New Roman" w:cs="Times New Roman"/>
        </w:rPr>
        <w:t>Tiano Ota(00:39:15): If you are in a lower grade, usually students try each other</w:t>
      </w:r>
      <w:r>
        <w:rPr>
          <w:rFonts w:ascii="Times New Roman" w:hAnsi="Times New Roman" w:cs="Times New Roman"/>
          <w:lang w:eastAsia="zh-CN"/>
        </w:rPr>
        <w:t xml:space="preserve">. </w:t>
      </w:r>
      <w:r>
        <w:rPr>
          <w:rFonts w:ascii="Times New Roman" w:hAnsi="Times New Roman" w:cs="Times New Roman"/>
        </w:rPr>
        <w:t>If you're in a higher grade, our clinic is</w:t>
      </w:r>
      <w:r>
        <w:rPr>
          <w:rFonts w:ascii="Times New Roman" w:hAnsi="Times New Roman" w:cs="Times New Roman"/>
          <w:lang w:eastAsia="zh-CN"/>
        </w:rPr>
        <w:t xml:space="preserve"> </w:t>
      </w:r>
      <w:r>
        <w:rPr>
          <w:rFonts w:ascii="Times New Roman" w:hAnsi="Times New Roman" w:cs="Times New Roman"/>
        </w:rPr>
        <w:t xml:space="preserve">open to the public. We have our own clinic, which is open to the public. It's open to the public five days a week, so people from the outside can come and see the patients. Then, from the </w:t>
      </w:r>
      <w:r>
        <w:rPr>
          <w:rFonts w:ascii="Times New Roman" w:hAnsi="Times New Roman" w:cs="Times New Roman"/>
          <w:lang w:eastAsia="zh-CN"/>
        </w:rPr>
        <w:t xml:space="preserve">sixth semester onwards, we </w:t>
      </w:r>
      <w:r>
        <w:rPr>
          <w:rFonts w:ascii="Times New Roman" w:hAnsi="Times New Roman" w:cs="Times New Roman"/>
        </w:rPr>
        <w:t xml:space="preserve">will </w:t>
      </w:r>
      <w:r>
        <w:rPr>
          <w:rFonts w:ascii="Times New Roman" w:hAnsi="Times New Roman" w:cs="Times New Roman"/>
          <w:lang w:eastAsia="zh-CN"/>
        </w:rPr>
        <w:t xml:space="preserve">go </w:t>
      </w:r>
      <w:r>
        <w:rPr>
          <w:rFonts w:ascii="Times New Roman" w:hAnsi="Times New Roman" w:cs="Times New Roman"/>
        </w:rPr>
        <w:t>outside to do internships</w:t>
      </w:r>
      <w:r>
        <w:rPr>
          <w:rFonts w:ascii="Times New Roman" w:hAnsi="Times New Roman" w:cs="Times New Roman"/>
          <w:lang w:eastAsia="zh-CN"/>
        </w:rPr>
        <w:t xml:space="preserve"> </w:t>
      </w:r>
      <w:r>
        <w:rPr>
          <w:rFonts w:ascii="Times New Roman" w:hAnsi="Times New Roman" w:cs="Times New Roman"/>
        </w:rPr>
        <w:t>or traineeships. That is, we go to some outside clinics or charity clinics; we go out to the outside patients to do these things.</w:t>
      </w:r>
    </w:p>
    <w:p w14:paraId="7DF57C4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(00:39:48): That's good. Let's move on to the third session, which is about some of the difficulties and challenges you encountered while studying in </w:t>
      </w:r>
      <w:r>
        <w:rPr>
          <w:rFonts w:ascii="Times New Roman" w:hAnsi="Times New Roman" w:cs="Times New Roman"/>
          <w:lang w:eastAsia="zh-CN"/>
        </w:rPr>
        <w:t>Malaysia</w:t>
      </w:r>
      <w:r>
        <w:rPr>
          <w:rFonts w:ascii="Times New Roman" w:hAnsi="Times New Roman" w:cs="Times New Roman"/>
        </w:rPr>
        <w:t>. I want to ask, LeiLei, in the process of your major in communication, what are some of the aspects of your study that will bring you more challenges and pressure, for example, whether it is in terms of the curriculum or academic writing, or cross-cultural communication with your classmates or tutors</w:t>
      </w:r>
      <w:r>
        <w:rPr>
          <w:rFonts w:ascii="Times New Roman" w:hAnsi="Times New Roman" w:cs="Times New Roman"/>
          <w:lang w:eastAsia="zh-CN"/>
        </w:rPr>
        <w:t>,</w:t>
      </w:r>
      <w:r>
        <w:rPr>
          <w:rFonts w:ascii="Times New Roman" w:hAnsi="Times New Roman" w:cs="Times New Roman"/>
        </w:rPr>
        <w:t xml:space="preserve"> or in terms of your daily presentations?</w:t>
      </w:r>
    </w:p>
    <w:p w14:paraId="6DB1DF7D">
      <w:pPr>
        <w:jc w:val="both"/>
        <w:rPr>
          <w:rFonts w:ascii="Times New Roman" w:hAnsi="Times New Roman" w:cs="Times New Roman"/>
        </w:rPr>
      </w:pPr>
      <w:r>
        <w:rPr>
          <w:rFonts w:ascii="Times New Roman" w:hAnsi="Times New Roman" w:cs="Times New Roman"/>
        </w:rPr>
        <w:t xml:space="preserve">LeiLei(00:41:36): Actually, there are pressures in all aspects. </w:t>
      </w:r>
      <w:r>
        <w:rPr>
          <w:rFonts w:ascii="Times New Roman" w:hAnsi="Times New Roman" w:cs="Times New Roman"/>
          <w:lang w:eastAsia="zh-CN"/>
        </w:rPr>
        <w:t xml:space="preserve">First, </w:t>
      </w:r>
      <w:r>
        <w:rPr>
          <w:rFonts w:ascii="Times New Roman" w:hAnsi="Times New Roman" w:cs="Times New Roman"/>
        </w:rPr>
        <w:t xml:space="preserve">the biggest challenge is probably </w:t>
      </w:r>
      <w:r>
        <w:rPr>
          <w:rFonts w:ascii="Times New Roman" w:hAnsi="Times New Roman" w:cs="Times New Roman"/>
          <w:lang w:eastAsia="zh-CN"/>
        </w:rPr>
        <w:t>our academic communication problems</w:t>
      </w:r>
      <w:r>
        <w:rPr>
          <w:rFonts w:ascii="Times New Roman" w:hAnsi="Times New Roman" w:cs="Times New Roman"/>
        </w:rPr>
        <w:t xml:space="preserve">. For example, when we first arrived in </w:t>
      </w:r>
      <w:r>
        <w:rPr>
          <w:rFonts w:ascii="Times New Roman" w:hAnsi="Times New Roman" w:cs="Times New Roman"/>
          <w:lang w:eastAsia="zh-CN"/>
        </w:rPr>
        <w:t>Malaysia, the local teachers spoke too fast and had an accent and a series of problems, resulting in listening challenges, that is, a lesson down, almost not few words could</w:t>
      </w:r>
      <w:r>
        <w:rPr>
          <w:rFonts w:ascii="Times New Roman" w:hAnsi="Times New Roman" w:cs="Times New Roman"/>
        </w:rPr>
        <w:t xml:space="preserve"> be understood. </w:t>
      </w:r>
      <w:r>
        <w:rPr>
          <w:rFonts w:ascii="Times New Roman" w:hAnsi="Times New Roman" w:cs="Times New Roman"/>
          <w:lang w:eastAsia="zh-CN"/>
        </w:rPr>
        <w:t xml:space="preserve">Secondly, </w:t>
      </w:r>
      <w:r>
        <w:rPr>
          <w:rFonts w:ascii="Times New Roman" w:hAnsi="Times New Roman" w:cs="Times New Roman"/>
        </w:rPr>
        <w:t xml:space="preserve">there are some aspects of academic communication. I've found that with some academic translations, </w:t>
      </w:r>
      <w:r>
        <w:rPr>
          <w:rFonts w:ascii="Times New Roman" w:hAnsi="Times New Roman" w:cs="Times New Roman"/>
          <w:lang w:eastAsia="zh-CN"/>
        </w:rPr>
        <w:t xml:space="preserve">what </w:t>
      </w:r>
      <w:r>
        <w:rPr>
          <w:rFonts w:ascii="Times New Roman" w:hAnsi="Times New Roman" w:cs="Times New Roman"/>
        </w:rPr>
        <w:t xml:space="preserve">we usually try to express may be </w:t>
      </w:r>
      <w:r>
        <w:rPr>
          <w:rFonts w:ascii="Times New Roman" w:hAnsi="Times New Roman" w:cs="Times New Roman"/>
          <w:lang w:eastAsia="zh-CN"/>
        </w:rPr>
        <w:t>expressed</w:t>
      </w:r>
      <w:r>
        <w:rPr>
          <w:rFonts w:ascii="Times New Roman" w:hAnsi="Times New Roman" w:cs="Times New Roman"/>
        </w:rPr>
        <w:t xml:space="preserve"> through </w:t>
      </w:r>
      <w:r>
        <w:rPr>
          <w:rFonts w:ascii="Times New Roman" w:hAnsi="Times New Roman" w:cs="Times New Roman"/>
          <w:lang w:eastAsia="zh-CN"/>
        </w:rPr>
        <w:t>the</w:t>
      </w:r>
      <w:r>
        <w:rPr>
          <w:rFonts w:ascii="Times New Roman" w:hAnsi="Times New Roman" w:cs="Times New Roman"/>
        </w:rPr>
        <w:t xml:space="preserve"> translated English. Neither is it particularly clear, or the tutor doesn't particularly understand it. So, these are some of the biggest problems I face. I want to express the meaning through Chinese thoughts, and maybe the tutor does not understand it well.</w:t>
      </w:r>
    </w:p>
    <w:p w14:paraId="5AC95EAD">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(00:42:31): It's just that there's still a difference in how we think logically.</w:t>
      </w:r>
    </w:p>
    <w:p w14:paraId="4BBD2917">
      <w:pPr>
        <w:jc w:val="both"/>
        <w:rPr>
          <w:rFonts w:ascii="Times New Roman" w:hAnsi="Times New Roman" w:cs="Times New Roman"/>
          <w:lang w:eastAsia="zh-CN"/>
        </w:rPr>
      </w:pPr>
      <w:r>
        <w:rPr>
          <w:rFonts w:ascii="Times New Roman" w:hAnsi="Times New Roman" w:cs="Times New Roman"/>
        </w:rPr>
        <w:t xml:space="preserve">LeiLei(00:42:34): </w:t>
      </w:r>
      <w:r>
        <w:rPr>
          <w:rFonts w:ascii="Times New Roman" w:hAnsi="Times New Roman" w:cs="Times New Roman"/>
          <w:lang w:eastAsia="zh-CN"/>
        </w:rPr>
        <w:t xml:space="preserve">Yes, </w:t>
      </w:r>
      <w:r>
        <w:rPr>
          <w:rFonts w:ascii="Times New Roman" w:hAnsi="Times New Roman" w:cs="Times New Roman"/>
        </w:rPr>
        <w:t>and the way of expression and so on. The other thing is that there are still many taboos when it comes to communicating and interacting with teachers</w:t>
      </w:r>
      <w:r>
        <w:rPr>
          <w:rFonts w:ascii="Times New Roman" w:hAnsi="Times New Roman" w:cs="Times New Roman"/>
          <w:lang w:eastAsia="zh-CN"/>
        </w:rPr>
        <w:t xml:space="preserve">. </w:t>
      </w:r>
      <w:r>
        <w:rPr>
          <w:rFonts w:ascii="Times New Roman" w:hAnsi="Times New Roman" w:cs="Times New Roman"/>
        </w:rPr>
        <w:t>For example</w:t>
      </w:r>
      <w:r>
        <w:rPr>
          <w:rFonts w:ascii="Times New Roman" w:hAnsi="Times New Roman" w:cs="Times New Roman"/>
          <w:lang w:eastAsia="zh-CN"/>
        </w:rPr>
        <w:t xml:space="preserve">, firstly, </w:t>
      </w:r>
      <w:r>
        <w:rPr>
          <w:rFonts w:ascii="Times New Roman" w:hAnsi="Times New Roman" w:cs="Times New Roman"/>
        </w:rPr>
        <w:t xml:space="preserve">teachers often have their own time, and our tutor only has the time at noon or after a meal before he will return your message. Secondly, appointments with teachers must </w:t>
      </w:r>
      <w:r>
        <w:rPr>
          <w:rFonts w:ascii="Times New Roman" w:hAnsi="Times New Roman" w:cs="Times New Roman"/>
          <w:lang w:eastAsia="zh-CN"/>
        </w:rPr>
        <w:t xml:space="preserve">be </w:t>
      </w:r>
      <w:r>
        <w:rPr>
          <w:rFonts w:ascii="Times New Roman" w:hAnsi="Times New Roman" w:cs="Times New Roman"/>
        </w:rPr>
        <w:t>made in advance. Thirdly</w:t>
      </w:r>
      <w:r>
        <w:rPr>
          <w:rFonts w:ascii="Times New Roman" w:hAnsi="Times New Roman" w:cs="Times New Roman"/>
          <w:lang w:eastAsia="zh-CN"/>
        </w:rPr>
        <w:t xml:space="preserve">, </w:t>
      </w:r>
      <w:r>
        <w:rPr>
          <w:rFonts w:ascii="Times New Roman" w:hAnsi="Times New Roman" w:cs="Times New Roman"/>
        </w:rPr>
        <w:t>once the class ends, it's all the teacher's private time</w:t>
      </w:r>
      <w:r>
        <w:rPr>
          <w:rFonts w:ascii="Times New Roman" w:hAnsi="Times New Roman" w:cs="Times New Roman"/>
          <w:lang w:eastAsia="zh-CN"/>
        </w:rPr>
        <w:t xml:space="preserve">. </w:t>
      </w:r>
      <w:r>
        <w:rPr>
          <w:rFonts w:ascii="Times New Roman" w:hAnsi="Times New Roman" w:cs="Times New Roman"/>
        </w:rPr>
        <w:t>This is what each of our teachers will tell us after class</w:t>
      </w:r>
      <w:r>
        <w:rPr>
          <w:rFonts w:hint="eastAsia" w:ascii="Times New Roman" w:hAnsi="Times New Roman" w:cs="Times New Roman"/>
          <w:lang w:eastAsia="zh-CN"/>
        </w:rPr>
        <w:t>;</w:t>
      </w:r>
      <w:r>
        <w:rPr>
          <w:rFonts w:ascii="Times New Roman" w:hAnsi="Times New Roman" w:cs="Times New Roman"/>
        </w:rPr>
        <w:t xml:space="preserve"> if there is something to find him</w:t>
      </w:r>
      <w:r>
        <w:rPr>
          <w:rFonts w:ascii="Times New Roman" w:hAnsi="Times New Roman" w:cs="Times New Roman"/>
          <w:lang w:eastAsia="zh-CN"/>
        </w:rPr>
        <w:t xml:space="preserve">, </w:t>
      </w:r>
      <w:r>
        <w:rPr>
          <w:rFonts w:ascii="Times New Roman" w:hAnsi="Times New Roman" w:cs="Times New Roman"/>
        </w:rPr>
        <w:t xml:space="preserve">it all belongs to his private time, </w:t>
      </w:r>
      <w:r>
        <w:rPr>
          <w:rFonts w:ascii="Times New Roman" w:hAnsi="Times New Roman" w:cs="Times New Roman"/>
          <w:lang w:eastAsia="zh-CN"/>
        </w:rPr>
        <w:t>to make an appointment with him separately.</w:t>
      </w:r>
    </w:p>
    <w:p w14:paraId="2E2A405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(00:43:13): It would be hard to ask him </w:t>
      </w:r>
      <w:r>
        <w:rPr>
          <w:rFonts w:ascii="Times New Roman" w:hAnsi="Times New Roman" w:cs="Times New Roman"/>
          <w:lang w:eastAsia="zh-CN"/>
        </w:rPr>
        <w:t>out, right?</w:t>
      </w:r>
    </w:p>
    <w:p w14:paraId="4549DD79">
      <w:pPr>
        <w:jc w:val="both"/>
        <w:rPr>
          <w:rFonts w:ascii="Times New Roman" w:hAnsi="Times New Roman" w:cs="Times New Roman"/>
        </w:rPr>
      </w:pPr>
      <w:r>
        <w:rPr>
          <w:rFonts w:ascii="Times New Roman" w:hAnsi="Times New Roman" w:cs="Times New Roman"/>
        </w:rPr>
        <w:t>LeiLei(00:43:14): Yes</w:t>
      </w:r>
      <w:r>
        <w:rPr>
          <w:rFonts w:ascii="Times New Roman" w:hAnsi="Times New Roman" w:cs="Times New Roman"/>
          <w:lang w:eastAsia="zh-CN"/>
        </w:rPr>
        <w:t>, our college teachers</w:t>
      </w:r>
      <w:r>
        <w:rPr>
          <w:rFonts w:ascii="Times New Roman" w:hAnsi="Times New Roman" w:cs="Times New Roman"/>
        </w:rPr>
        <w:t xml:space="preserve"> may pay special attention to their private time. You </w:t>
      </w:r>
      <w:r>
        <w:rPr>
          <w:rFonts w:ascii="Times New Roman" w:hAnsi="Times New Roman" w:cs="Times New Roman"/>
          <w:lang w:eastAsia="zh-CN"/>
        </w:rPr>
        <w:t xml:space="preserve">have to make an appointment </w:t>
      </w:r>
      <w:r>
        <w:rPr>
          <w:rFonts w:ascii="Times New Roman" w:hAnsi="Times New Roman" w:cs="Times New Roman"/>
        </w:rPr>
        <w:t>in advance if you want to see him. Otherwise</w:t>
      </w:r>
      <w:r>
        <w:rPr>
          <w:rFonts w:ascii="Times New Roman" w:hAnsi="Times New Roman" w:cs="Times New Roman"/>
          <w:lang w:eastAsia="zh-CN"/>
        </w:rPr>
        <w:t xml:space="preserve">, </w:t>
      </w:r>
      <w:r>
        <w:rPr>
          <w:rFonts w:ascii="Times New Roman" w:hAnsi="Times New Roman" w:cs="Times New Roman"/>
        </w:rPr>
        <w:t xml:space="preserve">even if the teacher is free in the </w:t>
      </w:r>
      <w:r>
        <w:rPr>
          <w:rFonts w:ascii="Times New Roman" w:hAnsi="Times New Roman" w:cs="Times New Roman"/>
          <w:lang w:eastAsia="zh-CN"/>
        </w:rPr>
        <w:t>office</w:t>
      </w:r>
      <w:r>
        <w:rPr>
          <w:rFonts w:ascii="Times New Roman" w:hAnsi="Times New Roman" w:cs="Times New Roman"/>
        </w:rPr>
        <w:t xml:space="preserve">, he won't say </w:t>
      </w:r>
      <w:r>
        <w:rPr>
          <w:rFonts w:ascii="Times New Roman" w:hAnsi="Times New Roman" w:cs="Times New Roman"/>
          <w:lang w:eastAsia="zh-CN"/>
        </w:rPr>
        <w:t xml:space="preserve">he'll </w:t>
      </w:r>
      <w:r>
        <w:rPr>
          <w:rFonts w:ascii="Times New Roman" w:hAnsi="Times New Roman" w:cs="Times New Roman"/>
        </w:rPr>
        <w:t>see you</w:t>
      </w:r>
      <w:r>
        <w:rPr>
          <w:rFonts w:ascii="Times New Roman" w:hAnsi="Times New Roman" w:cs="Times New Roman"/>
          <w:lang w:eastAsia="zh-CN"/>
        </w:rPr>
        <w:t xml:space="preserve"> </w:t>
      </w:r>
      <w:r>
        <w:rPr>
          <w:rFonts w:ascii="Times New Roman" w:hAnsi="Times New Roman" w:cs="Times New Roman"/>
        </w:rPr>
        <w:t xml:space="preserve">because they have their own </w:t>
      </w:r>
      <w:r>
        <w:rPr>
          <w:rFonts w:ascii="Times New Roman" w:hAnsi="Times New Roman" w:cs="Times New Roman"/>
          <w:lang w:eastAsia="zh-CN"/>
        </w:rPr>
        <w:t>private time</w:t>
      </w:r>
      <w:r>
        <w:rPr>
          <w:rFonts w:ascii="Times New Roman" w:hAnsi="Times New Roman" w:cs="Times New Roman"/>
        </w:rPr>
        <w:t>.</w:t>
      </w:r>
    </w:p>
    <w:p w14:paraId="4661583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(00:43:34): Then my experience is very similar to yours. We must make an appointment to see our tutors, including our professional teachers</w:t>
      </w:r>
      <w:r>
        <w:rPr>
          <w:rFonts w:ascii="Times New Roman" w:hAnsi="Times New Roman" w:cs="Times New Roman"/>
          <w:lang w:eastAsia="zh-CN"/>
        </w:rPr>
        <w:t>.</w:t>
      </w:r>
      <w:r>
        <w:rPr>
          <w:rFonts w:ascii="Times New Roman" w:hAnsi="Times New Roman" w:cs="Times New Roman"/>
        </w:rPr>
        <w:t xml:space="preserve"> If you barge into his office without an appointment, he will be very angry and may even throw you out.</w:t>
      </w:r>
    </w:p>
    <w:p w14:paraId="16F731D7">
      <w:pPr>
        <w:jc w:val="both"/>
        <w:rPr>
          <w:rFonts w:ascii="Times New Roman" w:hAnsi="Times New Roman" w:cs="Times New Roman"/>
        </w:rPr>
      </w:pPr>
      <w:r>
        <w:rPr>
          <w:rFonts w:ascii="Times New Roman" w:hAnsi="Times New Roman" w:cs="Times New Roman"/>
        </w:rPr>
        <w:t xml:space="preserve">LeiLei (00:43:46): Yeah, he'll get very angry, and </w:t>
      </w:r>
      <w:r>
        <w:rPr>
          <w:rFonts w:ascii="Times New Roman" w:hAnsi="Times New Roman" w:cs="Times New Roman"/>
          <w:lang w:eastAsia="zh-CN"/>
        </w:rPr>
        <w:t>sometimes</w:t>
      </w:r>
      <w:r>
        <w:rPr>
          <w:rFonts w:ascii="Times New Roman" w:hAnsi="Times New Roman" w:cs="Times New Roman"/>
        </w:rPr>
        <w:t xml:space="preserve">, we can </w:t>
      </w:r>
      <w:r>
        <w:rPr>
          <w:rFonts w:ascii="Times New Roman" w:hAnsi="Times New Roman" w:cs="Times New Roman"/>
          <w:lang w:eastAsia="zh-CN"/>
        </w:rPr>
        <w:t xml:space="preserve">all </w:t>
      </w:r>
      <w:r>
        <w:rPr>
          <w:rFonts w:ascii="Times New Roman" w:hAnsi="Times New Roman" w:cs="Times New Roman"/>
        </w:rPr>
        <w:t xml:space="preserve">see that he's obviously sitting right there, but people just </w:t>
      </w:r>
      <w:r>
        <w:rPr>
          <w:rFonts w:ascii="Times New Roman" w:hAnsi="Times New Roman" w:cs="Times New Roman"/>
          <w:lang w:eastAsia="zh-CN"/>
        </w:rPr>
        <w:t>won't see you.</w:t>
      </w:r>
      <w:r>
        <w:rPr>
          <w:rFonts w:ascii="Times New Roman" w:hAnsi="Times New Roman" w:cs="Times New Roman"/>
        </w:rPr>
        <w:t xml:space="preserve"> Because number one, you didn't make an appointment with me. Secondly, I'm on private time. Of course, that'</w:t>
      </w:r>
      <w:r>
        <w:rPr>
          <w:rFonts w:ascii="Times New Roman" w:hAnsi="Times New Roman" w:cs="Times New Roman"/>
          <w:lang w:eastAsia="zh-CN"/>
        </w:rPr>
        <w:t>s</w:t>
      </w:r>
      <w:r>
        <w:rPr>
          <w:rFonts w:ascii="Times New Roman" w:hAnsi="Times New Roman" w:cs="Times New Roman"/>
        </w:rPr>
        <w:t xml:space="preserve"> probably a cultural difference because I really didn't understand </w:t>
      </w:r>
      <w:r>
        <w:rPr>
          <w:rFonts w:ascii="Times New Roman" w:hAnsi="Times New Roman" w:cs="Times New Roman"/>
          <w:lang w:eastAsia="zh-CN"/>
        </w:rPr>
        <w:t xml:space="preserve">the culture </w:t>
      </w:r>
      <w:r>
        <w:rPr>
          <w:rFonts w:ascii="Times New Roman" w:hAnsi="Times New Roman" w:cs="Times New Roman"/>
        </w:rPr>
        <w:t>before.</w:t>
      </w:r>
    </w:p>
    <w:p w14:paraId="1949964E">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(00:44:06): So, it's really quite difficult in that regard, so do you have any good ideas for that situation?</w:t>
      </w:r>
    </w:p>
    <w:p w14:paraId="70066786">
      <w:pPr>
        <w:jc w:val="both"/>
        <w:rPr>
          <w:rFonts w:ascii="Times New Roman" w:hAnsi="Times New Roman" w:cs="Times New Roman"/>
        </w:rPr>
      </w:pPr>
      <w:r>
        <w:rPr>
          <w:rFonts w:ascii="Times New Roman" w:hAnsi="Times New Roman" w:cs="Times New Roman"/>
        </w:rPr>
        <w:t>LeiLei(00:44:13): The good way is</w:t>
      </w:r>
      <w:r>
        <w:rPr>
          <w:rFonts w:ascii="Times New Roman" w:hAnsi="Times New Roman" w:cs="Times New Roman"/>
          <w:lang w:eastAsia="zh-CN"/>
        </w:rPr>
        <w:t xml:space="preserve">, </w:t>
      </w:r>
      <w:r>
        <w:rPr>
          <w:rFonts w:ascii="Times New Roman" w:hAnsi="Times New Roman" w:cs="Times New Roman"/>
        </w:rPr>
        <w:t>I learnt right away now</w:t>
      </w:r>
      <w:r>
        <w:rPr>
          <w:rFonts w:ascii="Times New Roman" w:hAnsi="Times New Roman" w:cs="Times New Roman"/>
          <w:lang w:eastAsia="zh-CN"/>
        </w:rPr>
        <w:t xml:space="preserve">, </w:t>
      </w:r>
      <w:r>
        <w:rPr>
          <w:rFonts w:ascii="Times New Roman" w:hAnsi="Times New Roman" w:cs="Times New Roman"/>
        </w:rPr>
        <w:t xml:space="preserve">if there is something, make an appointment in advance. For example, if there is something </w:t>
      </w:r>
      <w:r>
        <w:rPr>
          <w:rFonts w:ascii="Times New Roman" w:hAnsi="Times New Roman" w:cs="Times New Roman"/>
          <w:lang w:eastAsia="zh-CN"/>
        </w:rPr>
        <w:t xml:space="preserve">to see the teacher, </w:t>
      </w:r>
      <w:r>
        <w:rPr>
          <w:rFonts w:ascii="Times New Roman" w:hAnsi="Times New Roman" w:cs="Times New Roman"/>
        </w:rPr>
        <w:t>make an appointment with the teacher in advance. Because after you make an appointment, you might have to wait for three days or more. So</w:t>
      </w:r>
      <w:r>
        <w:rPr>
          <w:rFonts w:ascii="Times New Roman" w:hAnsi="Times New Roman" w:cs="Times New Roman"/>
          <w:lang w:eastAsia="zh-CN"/>
        </w:rPr>
        <w:t xml:space="preserve">, </w:t>
      </w:r>
      <w:r>
        <w:rPr>
          <w:rFonts w:ascii="Times New Roman" w:hAnsi="Times New Roman" w:cs="Times New Roman"/>
        </w:rPr>
        <w:t xml:space="preserve">if you have something to do in Malaysia, you must </w:t>
      </w:r>
      <w:r>
        <w:rPr>
          <w:rFonts w:ascii="Times New Roman" w:hAnsi="Times New Roman" w:cs="Times New Roman"/>
          <w:lang w:eastAsia="zh-CN"/>
        </w:rPr>
        <w:t xml:space="preserve">make an appointment with the teacher </w:t>
      </w:r>
      <w:r>
        <w:rPr>
          <w:rFonts w:ascii="Times New Roman" w:hAnsi="Times New Roman" w:cs="Times New Roman"/>
        </w:rPr>
        <w:t>in advance.</w:t>
      </w:r>
    </w:p>
    <w:p w14:paraId="59C5BC8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(00:44:41): </w:t>
      </w:r>
      <w:r>
        <w:rPr>
          <w:rFonts w:ascii="Times New Roman" w:hAnsi="Times New Roman" w:cs="Times New Roman"/>
          <w:lang w:eastAsia="zh-CN"/>
        </w:rPr>
        <w:t xml:space="preserve">It's </w:t>
      </w:r>
      <w:r>
        <w:rPr>
          <w:rFonts w:ascii="Times New Roman" w:hAnsi="Times New Roman" w:cs="Times New Roman"/>
        </w:rPr>
        <w:t xml:space="preserve">important to make an appointment in advance. Like you just said, as far as this language communication with the teacher, including logic and cultural differences, leads to the point you want to express, can't </w:t>
      </w:r>
      <w:r>
        <w:rPr>
          <w:rFonts w:ascii="Times New Roman" w:hAnsi="Times New Roman" w:cs="Times New Roman"/>
          <w:lang w:eastAsia="zh-CN"/>
        </w:rPr>
        <w:t xml:space="preserve">be well </w:t>
      </w:r>
      <w:r>
        <w:rPr>
          <w:rFonts w:ascii="Times New Roman" w:hAnsi="Times New Roman" w:cs="Times New Roman"/>
        </w:rPr>
        <w:t>accepted, so how do you adjust to this kind of aspect?</w:t>
      </w:r>
    </w:p>
    <w:p w14:paraId="41E152BA">
      <w:pPr>
        <w:jc w:val="both"/>
        <w:rPr>
          <w:rFonts w:ascii="Times New Roman" w:hAnsi="Times New Roman" w:cs="Times New Roman"/>
        </w:rPr>
      </w:pPr>
      <w:r>
        <w:rPr>
          <w:rFonts w:ascii="Times New Roman" w:hAnsi="Times New Roman" w:cs="Times New Roman"/>
        </w:rPr>
        <w:t>LeiLei (00:44:58):</w:t>
      </w:r>
      <w:r>
        <w:rPr>
          <w:rFonts w:ascii="Times New Roman" w:hAnsi="Times New Roman" w:cs="Times New Roman"/>
          <w:lang w:val="en-US" w:eastAsia="zh-CN"/>
        </w:rPr>
        <w:t>When I turned in my most recent paper, the teacher made it very clear that he had drawn this paragraph on the computer and said, "I'm not sure what you're trying to say." After that, I would speak with the teacher one-on-one and explain that what I really wanted to say was... In any case, since I am unable to convert it into Chinese, I will utilize Chat GPT to do this. After that, I will utilize Chat GPT to communicate with them and attempt to convey my meaning as precisely as possible. Next, the teacher can ask me to clarify that what I want to say aligns with what I want to say, and then they might combine it.</w:t>
      </w:r>
    </w:p>
    <w:p w14:paraId="27622F8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(00:45:46): If you have a problem, do you get nervous before you go to the teacher?</w:t>
      </w:r>
    </w:p>
    <w:p w14:paraId="41160962">
      <w:pPr>
        <w:jc w:val="both"/>
        <w:rPr>
          <w:rFonts w:ascii="Times New Roman" w:hAnsi="Times New Roman" w:cs="Times New Roman"/>
          <w:lang w:eastAsia="zh-CN"/>
        </w:rPr>
      </w:pPr>
      <w:r>
        <w:rPr>
          <w:rFonts w:ascii="Times New Roman" w:hAnsi="Times New Roman" w:cs="Times New Roman"/>
        </w:rPr>
        <w:t>LeiLei(00:45:52): It won't be stressful</w:t>
      </w:r>
      <w:r>
        <w:rPr>
          <w:rFonts w:ascii="Times New Roman" w:hAnsi="Times New Roman" w:cs="Times New Roman"/>
          <w:lang w:eastAsia="zh-CN"/>
        </w:rPr>
        <w:t>.</w:t>
      </w:r>
    </w:p>
    <w:p w14:paraId="0AA9DB26">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(00:45:54): That's good.</w:t>
      </w:r>
    </w:p>
    <w:p w14:paraId="03470809">
      <w:pPr>
        <w:jc w:val="both"/>
        <w:rPr>
          <w:rFonts w:ascii="Times New Roman" w:hAnsi="Times New Roman" w:cs="Times New Roman"/>
          <w:lang w:eastAsia="zh-CN"/>
        </w:rPr>
      </w:pPr>
      <w:r>
        <w:rPr>
          <w:rFonts w:ascii="Times New Roman" w:hAnsi="Times New Roman" w:cs="Times New Roman"/>
        </w:rPr>
        <w:t>Pinghe Li (00:46:</w:t>
      </w:r>
      <w:r>
        <w:rPr>
          <w:rFonts w:ascii="Times New Roman" w:hAnsi="Times New Roman" w:cs="Times New Roman"/>
          <w:lang w:eastAsia="zh-CN"/>
        </w:rPr>
        <w:t>00</w:t>
      </w:r>
      <w:r>
        <w:rPr>
          <w:rFonts w:ascii="Times New Roman" w:hAnsi="Times New Roman" w:cs="Times New Roman"/>
        </w:rPr>
        <w:t>): Moderator</w:t>
      </w:r>
      <w:r>
        <w:rPr>
          <w:rFonts w:ascii="Times New Roman" w:hAnsi="Times New Roman" w:cs="Times New Roman"/>
          <w:lang w:eastAsia="zh-CN"/>
        </w:rPr>
        <w:t xml:space="preserve">, </w:t>
      </w:r>
      <w:r>
        <w:rPr>
          <w:rFonts w:ascii="Times New Roman" w:hAnsi="Times New Roman" w:cs="Times New Roman"/>
        </w:rPr>
        <w:t xml:space="preserve">I'll interject that I had an experience </w:t>
      </w:r>
      <w:r>
        <w:rPr>
          <w:rFonts w:ascii="Times New Roman" w:hAnsi="Times New Roman" w:cs="Times New Roman"/>
          <w:lang w:eastAsia="zh-CN"/>
        </w:rPr>
        <w:t xml:space="preserve">of </w:t>
      </w:r>
      <w:r>
        <w:rPr>
          <w:rFonts w:ascii="Times New Roman" w:hAnsi="Times New Roman" w:cs="Times New Roman"/>
        </w:rPr>
        <w:t>interacting with a mentor</w:t>
      </w:r>
      <w:r>
        <w:rPr>
          <w:rFonts w:ascii="Times New Roman" w:hAnsi="Times New Roman" w:cs="Times New Roman"/>
          <w:lang w:eastAsia="zh-CN"/>
        </w:rPr>
        <w:t xml:space="preserve">. </w:t>
      </w:r>
      <w:r>
        <w:rPr>
          <w:rFonts w:ascii="Times New Roman" w:hAnsi="Times New Roman" w:cs="Times New Roman"/>
        </w:rPr>
        <w:t>I was nervous, and my heart was pounding before communicating</w:t>
      </w:r>
      <w:r>
        <w:rPr>
          <w:rFonts w:ascii="Times New Roman" w:hAnsi="Times New Roman" w:cs="Times New Roman"/>
          <w:lang w:eastAsia="zh-CN"/>
        </w:rPr>
        <w:t xml:space="preserve"> with my tutor.</w:t>
      </w:r>
      <w:r>
        <w:rPr>
          <w:rFonts w:ascii="Times New Roman" w:hAnsi="Times New Roman" w:cs="Times New Roman"/>
        </w:rPr>
        <w:t xml:space="preserve"> I'm not afraid of teachers, but Chinese teachers differ from foreign teachers.</w:t>
      </w:r>
      <w:r>
        <w:rPr>
          <w:rFonts w:ascii="Times New Roman" w:hAnsi="Times New Roman" w:cs="Times New Roman"/>
          <w:lang w:eastAsia="zh-CN"/>
        </w:rPr>
        <w:t xml:space="preserve"> What I want to express is often unclear, and he doesn't quite understand, so I get very stressed. Secondly, </w:t>
      </w:r>
      <w:r>
        <w:rPr>
          <w:rFonts w:ascii="Times New Roman" w:hAnsi="Times New Roman" w:cs="Times New Roman"/>
        </w:rPr>
        <w:t>the language barrier is also obvious. S</w:t>
      </w:r>
      <w:r>
        <w:rPr>
          <w:rFonts w:ascii="Times New Roman" w:hAnsi="Times New Roman" w:cs="Times New Roman"/>
          <w:lang w:eastAsia="zh-CN"/>
        </w:rPr>
        <w:t>ometimes we can't speak the same language. I can't express something too complicated in English and don't understand it.</w:t>
      </w:r>
    </w:p>
    <w:p w14:paraId="5C6EF43F">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(00:</w:t>
      </w:r>
      <w:r>
        <w:rPr>
          <w:rFonts w:ascii="Times New Roman" w:hAnsi="Times New Roman" w:cs="Times New Roman"/>
          <w:lang w:eastAsia="zh-CN"/>
        </w:rPr>
        <w:t>47</w:t>
      </w:r>
      <w:r>
        <w:rPr>
          <w:rFonts w:ascii="Times New Roman" w:hAnsi="Times New Roman" w:cs="Times New Roman"/>
        </w:rPr>
        <w:t>:28): I feel it</w:t>
      </w:r>
      <w:r>
        <w:rPr>
          <w:rFonts w:ascii="Times New Roman" w:hAnsi="Times New Roman" w:cs="Times New Roman"/>
          <w:lang w:eastAsia="zh-CN"/>
        </w:rPr>
        <w:t xml:space="preserve">, and </w:t>
      </w:r>
      <w:r>
        <w:rPr>
          <w:rFonts w:ascii="Times New Roman" w:hAnsi="Times New Roman" w:cs="Times New Roman"/>
        </w:rPr>
        <w:t>it belongs to your difficulties and challenges, too.</w:t>
      </w:r>
      <w:r>
        <w:rPr>
          <w:rFonts w:ascii="Times New Roman" w:hAnsi="Times New Roman" w:cs="Times New Roman"/>
          <w:lang w:eastAsia="zh-CN"/>
        </w:rPr>
        <w:t xml:space="preserve"> Suzie, </w:t>
      </w:r>
      <w:r>
        <w:rPr>
          <w:rFonts w:ascii="Times New Roman" w:hAnsi="Times New Roman" w:cs="Times New Roman"/>
        </w:rPr>
        <w:t>what about you? You are in UKM because LeiLei and their teacher have just now met the same thing as me; they</w:t>
      </w:r>
      <w:r>
        <w:rPr>
          <w:rFonts w:ascii="Times New Roman" w:hAnsi="Times New Roman" w:cs="Times New Roman"/>
          <w:lang w:eastAsia="zh-CN"/>
        </w:rPr>
        <w:t xml:space="preserve"> have to </w:t>
      </w:r>
      <w:r>
        <w:rPr>
          <w:rFonts w:ascii="Times New Roman" w:hAnsi="Times New Roman" w:cs="Times New Roman"/>
        </w:rPr>
        <w:t>make an appointment in advance</w:t>
      </w:r>
      <w:r>
        <w:rPr>
          <w:rFonts w:ascii="Times New Roman" w:hAnsi="Times New Roman" w:cs="Times New Roman"/>
          <w:lang w:eastAsia="zh-CN"/>
        </w:rPr>
        <w:t>.</w:t>
      </w:r>
      <w:r>
        <w:rPr>
          <w:rFonts w:ascii="Times New Roman" w:hAnsi="Times New Roman" w:cs="Times New Roman"/>
        </w:rPr>
        <w:t xml:space="preserve"> I just heard you say that you have a lot of communication with your teachers offline, so you can go to your teachers whenever you are free, and they won't turn you down.</w:t>
      </w:r>
    </w:p>
    <w:p w14:paraId="1BE4E0B9">
      <w:pPr>
        <w:jc w:val="both"/>
        <w:rPr>
          <w:rFonts w:ascii="Times New Roman" w:hAnsi="Times New Roman" w:cs="Times New Roman"/>
        </w:rPr>
      </w:pPr>
      <w:r>
        <w:rPr>
          <w:rFonts w:ascii="Times New Roman" w:hAnsi="Times New Roman" w:cs="Times New Roman"/>
        </w:rPr>
        <w:t>Suzie (00:</w:t>
      </w:r>
      <w:r>
        <w:rPr>
          <w:rFonts w:ascii="Times New Roman" w:hAnsi="Times New Roman" w:cs="Times New Roman"/>
          <w:lang w:eastAsia="zh-CN"/>
        </w:rPr>
        <w:t>48</w:t>
      </w:r>
      <w:r>
        <w:rPr>
          <w:rFonts w:ascii="Times New Roman" w:hAnsi="Times New Roman" w:cs="Times New Roman"/>
        </w:rPr>
        <w:t xml:space="preserve">:00): Regarding studying, we probably have more Chinese students in our programme, so we all feel like we're not at the right level anyway. So, </w:t>
      </w:r>
      <w:r>
        <w:rPr>
          <w:rFonts w:ascii="Times New Roman" w:hAnsi="Times New Roman" w:cs="Times New Roman"/>
          <w:lang w:eastAsia="zh-CN"/>
        </w:rPr>
        <w:t xml:space="preserve">the first challenge is to find the right group members to complete the group work. </w:t>
      </w:r>
      <w:r>
        <w:rPr>
          <w:rFonts w:ascii="Times New Roman" w:hAnsi="Times New Roman" w:cs="Times New Roman"/>
        </w:rPr>
        <w:t xml:space="preserve">That's why I chose to work with a fixed number of people </w:t>
      </w:r>
      <w:r>
        <w:rPr>
          <w:rFonts w:ascii="Times New Roman" w:hAnsi="Times New Roman" w:cs="Times New Roman"/>
          <w:lang w:eastAsia="zh-CN"/>
        </w:rPr>
        <w:t>in my group</w:t>
      </w:r>
      <w:r>
        <w:rPr>
          <w:rFonts w:ascii="Times New Roman" w:hAnsi="Times New Roman" w:cs="Times New Roman"/>
        </w:rPr>
        <w:t xml:space="preserve">. </w:t>
      </w:r>
      <w:r>
        <w:rPr>
          <w:rFonts w:ascii="Times New Roman" w:hAnsi="Times New Roman" w:cs="Times New Roman"/>
          <w:lang w:eastAsia="zh-CN"/>
        </w:rPr>
        <w:t>I will pick the group members because your attitude will determine whether you can join our group.</w:t>
      </w:r>
      <w:r>
        <w:rPr>
          <w:rFonts w:ascii="Times New Roman" w:hAnsi="Times New Roman" w:cs="Times New Roman"/>
        </w:rPr>
        <w:t xml:space="preserve"> Your attitude will determine whether you can join our group and work with us on the assignments for these classes. Secondly</w:t>
      </w:r>
      <w:r>
        <w:rPr>
          <w:rFonts w:ascii="Times New Roman" w:hAnsi="Times New Roman" w:cs="Times New Roman"/>
          <w:lang w:eastAsia="zh-CN"/>
        </w:rPr>
        <w:t xml:space="preserve">, </w:t>
      </w:r>
      <w:r>
        <w:rPr>
          <w:rFonts w:ascii="Times New Roman" w:hAnsi="Times New Roman" w:cs="Times New Roman"/>
        </w:rPr>
        <w:t xml:space="preserve">I feel that </w:t>
      </w:r>
      <w:r>
        <w:rPr>
          <w:rFonts w:ascii="Times New Roman" w:hAnsi="Times New Roman" w:cs="Times New Roman"/>
          <w:lang w:eastAsia="zh-CN"/>
        </w:rPr>
        <w:t xml:space="preserve">some </w:t>
      </w:r>
      <w:r>
        <w:rPr>
          <w:rFonts w:ascii="Times New Roman" w:hAnsi="Times New Roman" w:cs="Times New Roman"/>
        </w:rPr>
        <w:t>teachers are not responsible for my thesis. We have no graduation defence for undergraduates</w:t>
      </w:r>
      <w:r>
        <w:rPr>
          <w:rFonts w:ascii="Times New Roman" w:hAnsi="Times New Roman" w:cs="Times New Roman"/>
          <w:lang w:eastAsia="zh-CN"/>
        </w:rPr>
        <w:t xml:space="preserve">, </w:t>
      </w:r>
      <w:r>
        <w:rPr>
          <w:rFonts w:ascii="Times New Roman" w:hAnsi="Times New Roman" w:cs="Times New Roman"/>
        </w:rPr>
        <w:t xml:space="preserve">so I wrote my thesis with one of my other major courses. Our </w:t>
      </w:r>
      <w:r>
        <w:rPr>
          <w:rFonts w:ascii="Times New Roman" w:hAnsi="Times New Roman" w:cs="Times New Roman"/>
          <w:lang w:eastAsia="zh-CN"/>
        </w:rPr>
        <w:t>tutor</w:t>
      </w:r>
      <w:r>
        <w:rPr>
          <w:rFonts w:ascii="Times New Roman" w:hAnsi="Times New Roman" w:cs="Times New Roman"/>
        </w:rPr>
        <w:t xml:space="preserve"> requires that we can write a </w:t>
      </w:r>
      <w:r>
        <w:rPr>
          <w:rFonts w:ascii="Times New Roman" w:hAnsi="Times New Roman" w:cs="Times New Roman"/>
          <w:lang w:eastAsia="zh-CN"/>
        </w:rPr>
        <w:t xml:space="preserve">thesis with </w:t>
      </w:r>
      <w:r>
        <w:rPr>
          <w:rFonts w:ascii="Times New Roman" w:hAnsi="Times New Roman" w:cs="Times New Roman"/>
        </w:rPr>
        <w:t xml:space="preserve">three people, but all other tutors write a </w:t>
      </w:r>
      <w:r>
        <w:rPr>
          <w:rFonts w:ascii="Times New Roman" w:hAnsi="Times New Roman" w:cs="Times New Roman"/>
          <w:lang w:eastAsia="zh-CN"/>
        </w:rPr>
        <w:t xml:space="preserve">thesis with </w:t>
      </w:r>
      <w:r>
        <w:rPr>
          <w:rFonts w:ascii="Times New Roman" w:hAnsi="Times New Roman" w:cs="Times New Roman"/>
        </w:rPr>
        <w:t>one person.</w:t>
      </w:r>
    </w:p>
    <w:p w14:paraId="43C1DAE3">
      <w:pPr>
        <w:jc w:val="both"/>
        <w:rPr>
          <w:rFonts w:ascii="Times New Roman" w:hAnsi="Times New Roman" w:cs="Times New Roman"/>
          <w:lang w:eastAsia="zh-CN"/>
        </w:rPr>
      </w:pPr>
      <w:r>
        <w:rPr>
          <w:rFonts w:ascii="Times New Roman" w:hAnsi="Times New Roman" w:cs="Times New Roman"/>
          <w:lang w:eastAsia="zh-CN"/>
        </w:rPr>
        <w:t xml:space="preserve">Eva </w:t>
      </w:r>
      <w:r>
        <w:rPr>
          <w:rFonts w:ascii="Times New Roman" w:hAnsi="Times New Roman" w:cs="Times New Roman"/>
        </w:rPr>
        <w:t>(00:56:33): Three people writing a paper</w:t>
      </w:r>
      <w:r>
        <w:rPr>
          <w:rFonts w:ascii="Times New Roman" w:hAnsi="Times New Roman" w:cs="Times New Roman"/>
          <w:lang w:eastAsia="zh-CN"/>
        </w:rPr>
        <w:t>?</w:t>
      </w:r>
    </w:p>
    <w:p w14:paraId="7E365394">
      <w:pPr>
        <w:jc w:val="both"/>
        <w:rPr>
          <w:rFonts w:ascii="Times New Roman" w:hAnsi="Times New Roman" w:cs="Times New Roman"/>
        </w:rPr>
      </w:pPr>
      <w:r>
        <w:rPr>
          <w:rFonts w:ascii="Times New Roman" w:hAnsi="Times New Roman" w:cs="Times New Roman"/>
        </w:rPr>
        <w:t xml:space="preserve">Suzie (00:56:35): Yeah, three people writing a paper. It was outrageous, and he didn't ask many of </w:t>
      </w:r>
      <w:r>
        <w:rPr>
          <w:rFonts w:ascii="Times New Roman" w:hAnsi="Times New Roman" w:cs="Times New Roman"/>
          <w:lang w:eastAsia="zh-CN"/>
        </w:rPr>
        <w:t>us</w:t>
      </w:r>
      <w:r>
        <w:rPr>
          <w:rFonts w:ascii="Times New Roman" w:hAnsi="Times New Roman" w:cs="Times New Roman"/>
        </w:rPr>
        <w:t xml:space="preserve">, including when </w:t>
      </w:r>
      <w:r>
        <w:rPr>
          <w:rFonts w:ascii="Times New Roman" w:hAnsi="Times New Roman" w:cs="Times New Roman"/>
          <w:lang w:eastAsia="zh-CN"/>
        </w:rPr>
        <w:t xml:space="preserve">we </w:t>
      </w:r>
      <w:r>
        <w:rPr>
          <w:rFonts w:ascii="Times New Roman" w:hAnsi="Times New Roman" w:cs="Times New Roman"/>
        </w:rPr>
        <w:t xml:space="preserve">went to him </w:t>
      </w:r>
      <w:r>
        <w:rPr>
          <w:rFonts w:ascii="Times New Roman" w:hAnsi="Times New Roman" w:cs="Times New Roman"/>
          <w:lang w:eastAsia="zh-CN"/>
        </w:rPr>
        <w:t xml:space="preserve">during the writing process </w:t>
      </w:r>
      <w:r>
        <w:rPr>
          <w:rFonts w:ascii="Times New Roman" w:hAnsi="Times New Roman" w:cs="Times New Roman"/>
        </w:rPr>
        <w:t xml:space="preserve">and </w:t>
      </w:r>
      <w:r>
        <w:rPr>
          <w:rFonts w:ascii="Times New Roman" w:hAnsi="Times New Roman" w:cs="Times New Roman"/>
          <w:lang w:eastAsia="zh-CN"/>
        </w:rPr>
        <w:t xml:space="preserve">asked </w:t>
      </w:r>
      <w:r>
        <w:rPr>
          <w:rFonts w:ascii="Times New Roman" w:hAnsi="Times New Roman" w:cs="Times New Roman"/>
        </w:rPr>
        <w:t xml:space="preserve">questions, and he wouldn't say anything </w:t>
      </w:r>
      <w:r>
        <w:rPr>
          <w:rFonts w:ascii="Times New Roman" w:hAnsi="Times New Roman" w:cs="Times New Roman"/>
          <w:lang w:eastAsia="zh-CN"/>
        </w:rPr>
        <w:t xml:space="preserve">valid. </w:t>
      </w:r>
      <w:r>
        <w:rPr>
          <w:rFonts w:ascii="Times New Roman" w:hAnsi="Times New Roman" w:cs="Times New Roman"/>
        </w:rPr>
        <w:t>For example</w:t>
      </w:r>
      <w:r>
        <w:rPr>
          <w:rFonts w:ascii="Times New Roman" w:hAnsi="Times New Roman" w:cs="Times New Roman"/>
          <w:lang w:eastAsia="zh-CN"/>
        </w:rPr>
        <w:t xml:space="preserve">, </w:t>
      </w:r>
      <w:r>
        <w:rPr>
          <w:rFonts w:ascii="Times New Roman" w:hAnsi="Times New Roman" w:cs="Times New Roman"/>
        </w:rPr>
        <w:t>we were writing about THEORETICAL FRAMEWORK and got stuck. We asked him how the questionnaire should be written, and he said you write four questions per variable</w:t>
      </w:r>
      <w:r>
        <w:rPr>
          <w:rFonts w:ascii="Times New Roman" w:hAnsi="Times New Roman" w:cs="Times New Roman"/>
          <w:lang w:eastAsia="zh-CN"/>
        </w:rPr>
        <w:t xml:space="preserve"> and </w:t>
      </w:r>
      <w:r>
        <w:rPr>
          <w:rFonts w:ascii="Times New Roman" w:hAnsi="Times New Roman" w:cs="Times New Roman"/>
        </w:rPr>
        <w:t xml:space="preserve">wouldn't give any kind of </w:t>
      </w:r>
      <w:r>
        <w:rPr>
          <w:rFonts w:ascii="Times New Roman" w:hAnsi="Times New Roman" w:cs="Times New Roman"/>
          <w:lang w:eastAsia="zh-CN"/>
        </w:rPr>
        <w:t xml:space="preserve">specific </w:t>
      </w:r>
      <w:r>
        <w:rPr>
          <w:rFonts w:ascii="Times New Roman" w:hAnsi="Times New Roman" w:cs="Times New Roman"/>
        </w:rPr>
        <w:t>guidance</w:t>
      </w:r>
      <w:r>
        <w:rPr>
          <w:rFonts w:ascii="Times New Roman" w:hAnsi="Times New Roman" w:cs="Times New Roman"/>
          <w:lang w:eastAsia="zh-CN"/>
        </w:rPr>
        <w:t xml:space="preserve">. </w:t>
      </w:r>
      <w:r>
        <w:rPr>
          <w:rFonts w:ascii="Times New Roman" w:hAnsi="Times New Roman" w:cs="Times New Roman"/>
        </w:rPr>
        <w:t xml:space="preserve">He said you should only write four questions for each variable but didn't say what direction to go. It was just </w:t>
      </w:r>
      <w:r>
        <w:rPr>
          <w:rFonts w:ascii="Times New Roman" w:hAnsi="Times New Roman" w:cs="Times New Roman"/>
          <w:lang w:eastAsia="zh-CN"/>
        </w:rPr>
        <w:t xml:space="preserve">very </w:t>
      </w:r>
      <w:r>
        <w:rPr>
          <w:rFonts w:ascii="Times New Roman" w:hAnsi="Times New Roman" w:cs="Times New Roman"/>
        </w:rPr>
        <w:t xml:space="preserve">general. </w:t>
      </w:r>
      <w:r>
        <w:rPr>
          <w:rFonts w:ascii="Times New Roman" w:hAnsi="Times New Roman" w:cs="Times New Roman"/>
          <w:lang w:eastAsia="zh-CN"/>
        </w:rPr>
        <w:t xml:space="preserve">Because </w:t>
      </w:r>
      <w:r>
        <w:rPr>
          <w:rFonts w:ascii="Times New Roman" w:hAnsi="Times New Roman" w:cs="Times New Roman"/>
        </w:rPr>
        <w:t xml:space="preserve">it was our first time writing a paper, we didn't know what we should be aware of, even though we had already taken a class. However, there is definitely a difference between practical work and theoretical knowledge. Then, in the end, he didn't say anything about our paper, and when he graded it, he gave </w:t>
      </w:r>
      <w:r>
        <w:rPr>
          <w:rFonts w:ascii="Times New Roman" w:hAnsi="Times New Roman" w:cs="Times New Roman"/>
          <w:lang w:eastAsia="zh-CN"/>
        </w:rPr>
        <w:t xml:space="preserve">it </w:t>
      </w:r>
      <w:r>
        <w:rPr>
          <w:rFonts w:ascii="Times New Roman" w:hAnsi="Times New Roman" w:cs="Times New Roman"/>
        </w:rPr>
        <w:t xml:space="preserve">a </w:t>
      </w:r>
      <w:r>
        <w:rPr>
          <w:rFonts w:ascii="Times New Roman" w:hAnsi="Times New Roman" w:cs="Times New Roman"/>
          <w:lang w:eastAsia="zh-CN"/>
        </w:rPr>
        <w:t xml:space="preserve">B+. </w:t>
      </w:r>
      <w:r>
        <w:rPr>
          <w:rFonts w:ascii="Times New Roman" w:hAnsi="Times New Roman" w:cs="Times New Roman"/>
        </w:rPr>
        <w:t xml:space="preserve">He said I gave you a grade according to the instructions from above. Because we have a good relationship, I have already given you a high </w:t>
      </w:r>
      <w:r>
        <w:rPr>
          <w:rFonts w:ascii="Times New Roman" w:hAnsi="Times New Roman" w:cs="Times New Roman"/>
          <w:lang w:eastAsia="zh-CN"/>
        </w:rPr>
        <w:t>grade</w:t>
      </w:r>
      <w:r>
        <w:rPr>
          <w:rFonts w:ascii="Times New Roman" w:hAnsi="Times New Roman" w:cs="Times New Roman"/>
        </w:rPr>
        <w:t xml:space="preserve">. Then I followed up by asking him what I should do to change this paper, and I said I would like to </w:t>
      </w:r>
      <w:r>
        <w:rPr>
          <w:rFonts w:ascii="Times New Roman" w:hAnsi="Times New Roman" w:cs="Times New Roman"/>
          <w:lang w:eastAsia="zh-CN"/>
        </w:rPr>
        <w:t>change</w:t>
      </w:r>
      <w:r>
        <w:rPr>
          <w:rFonts w:ascii="Times New Roman" w:hAnsi="Times New Roman" w:cs="Times New Roman"/>
        </w:rPr>
        <w:t xml:space="preserve"> it again myself and go to a journal. Then he said I wrote it according to the instructions from above, and that was it.</w:t>
      </w:r>
    </w:p>
    <w:p w14:paraId="3E549E34">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(00:58:16): How vague are the instructions above?</w:t>
      </w:r>
    </w:p>
    <w:p w14:paraId="43EEB97C">
      <w:pPr>
        <w:jc w:val="both"/>
        <w:rPr>
          <w:rFonts w:ascii="Times New Roman" w:hAnsi="Times New Roman" w:cs="Times New Roman"/>
        </w:rPr>
      </w:pPr>
      <w:r>
        <w:rPr>
          <w:rFonts w:ascii="Times New Roman" w:hAnsi="Times New Roman" w:cs="Times New Roman"/>
        </w:rPr>
        <w:t>Suzie (00:58:19): It's just</w:t>
      </w:r>
      <w:r>
        <w:rPr>
          <w:rFonts w:ascii="Times New Roman" w:hAnsi="Times New Roman" w:cs="Times New Roman"/>
          <w:lang w:eastAsia="zh-CN"/>
        </w:rPr>
        <w:t xml:space="preserve">, </w:t>
      </w:r>
      <w:r>
        <w:rPr>
          <w:rFonts w:ascii="Times New Roman" w:hAnsi="Times New Roman" w:cs="Times New Roman"/>
        </w:rPr>
        <w:t>what he means is that that syllabus requires it, right, and that's probably what it is, and he's just vague about it. It just makes you feel like it's a good relationship with you but not a good one.</w:t>
      </w:r>
    </w:p>
    <w:p w14:paraId="4B218A16">
      <w:pPr>
        <w:jc w:val="both"/>
        <w:rPr>
          <w:rFonts w:ascii="Times New Roman" w:hAnsi="Times New Roman" w:cs="Times New Roman"/>
        </w:rPr>
      </w:pPr>
      <w:r>
        <w:rPr>
          <w:rFonts w:ascii="Times New Roman" w:hAnsi="Times New Roman" w:cs="Times New Roman"/>
          <w:lang w:eastAsia="zh-CN"/>
        </w:rPr>
        <w:t xml:space="preserve">Li Pinghe (00:58:34): </w:t>
      </w:r>
      <w:r>
        <w:rPr>
          <w:rFonts w:hint="eastAsia" w:ascii="Times New Roman" w:hAnsi="Times New Roman" w:cs="Times New Roman"/>
          <w:lang w:eastAsia="zh-CN"/>
        </w:rPr>
        <w:t xml:space="preserve"> </w:t>
      </w:r>
      <w:r>
        <w:rPr>
          <w:rFonts w:hint="eastAsia" w:ascii="Times New Roman" w:hAnsi="Times New Roman"/>
          <w:color w:val="auto"/>
          <w:sz w:val="22"/>
          <w:szCs w:val="24"/>
        </w:rPr>
        <w:t xml:space="preserve">Eva, </w:t>
      </w:r>
      <w:r>
        <w:rPr>
          <w:rFonts w:hint="eastAsia" w:ascii="Times New Roman" w:hAnsi="Times New Roman"/>
          <w:color w:val="auto"/>
          <w:sz w:val="22"/>
          <w:szCs w:val="24"/>
          <w:lang w:val="zh-CN" w:eastAsia="zh-CN" w:bidi="zh-CN"/>
        </w:rPr>
        <w:t>In Chian,</w:t>
      </w:r>
      <w:r>
        <w:rPr>
          <w:rFonts w:hint="eastAsia" w:ascii="Times New Roman" w:hAnsi="Times New Roman"/>
          <w:color w:val="auto"/>
          <w:sz w:val="22"/>
          <w:szCs w:val="24"/>
        </w:rPr>
        <w:t xml:space="preserve"> students and teachers need to have a good relationship with each other</w:t>
      </w:r>
      <w:r>
        <w:rPr>
          <w:rFonts w:hint="eastAsia" w:ascii="Times New Roman" w:hAnsi="Times New Roman"/>
          <w:color w:val="auto"/>
          <w:sz w:val="22"/>
          <w:szCs w:val="24"/>
          <w:lang w:val="zh-CN" w:eastAsia="zh-CN" w:bidi="zh-CN"/>
        </w:rPr>
        <w:t>. T</w:t>
      </w:r>
      <w:r>
        <w:rPr>
          <w:rFonts w:hint="eastAsia" w:ascii="Times New Roman" w:hAnsi="Times New Roman"/>
          <w:color w:val="auto"/>
          <w:sz w:val="22"/>
          <w:szCs w:val="24"/>
        </w:rPr>
        <w:t>his</w:t>
      </w:r>
      <w:r>
        <w:rPr>
          <w:rFonts w:hint="eastAsia" w:ascii="Times New Roman" w:hAnsi="Times New Roman"/>
          <w:color w:val="auto"/>
          <w:sz w:val="22"/>
          <w:szCs w:val="24"/>
          <w:lang w:val="zh-CN" w:eastAsia="zh-CN" w:bidi="zh-CN"/>
        </w:rPr>
        <w:t xml:space="preserve"> is same </w:t>
      </w:r>
      <w:r>
        <w:rPr>
          <w:rFonts w:hint="eastAsia" w:ascii="Times New Roman" w:hAnsi="Times New Roman"/>
          <w:color w:val="auto"/>
          <w:sz w:val="22"/>
          <w:szCs w:val="24"/>
        </w:rPr>
        <w:t xml:space="preserve"> in Malaysi</w:t>
      </w:r>
      <w:r>
        <w:rPr>
          <w:rFonts w:hint="eastAsia" w:ascii="Times New Roman" w:hAnsi="Times New Roman"/>
          <w:color w:val="auto"/>
          <w:sz w:val="22"/>
          <w:szCs w:val="24"/>
          <w:lang w:val="zh-CN" w:eastAsia="zh-CN" w:bidi="zh-CN"/>
        </w:rPr>
        <w:t>a. I</w:t>
      </w:r>
      <w:r>
        <w:rPr>
          <w:rFonts w:hint="eastAsia" w:ascii="Times New Roman" w:hAnsi="Times New Roman"/>
          <w:color w:val="auto"/>
          <w:sz w:val="22"/>
          <w:szCs w:val="24"/>
        </w:rPr>
        <w:t xml:space="preserve"> found tha</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t</w:t>
      </w:r>
      <w:r>
        <w:rPr>
          <w:rFonts w:hint="eastAsia" w:ascii="Times New Roman" w:hAnsi="Times New Roman"/>
          <w:color w:val="auto"/>
          <w:sz w:val="22"/>
          <w:szCs w:val="24"/>
          <w:lang w:val="zh-CN" w:eastAsia="zh-CN" w:bidi="zh-CN"/>
        </w:rPr>
        <w:t>we</w:t>
      </w:r>
      <w:r>
        <w:rPr>
          <w:rFonts w:hint="eastAsia" w:ascii="Times New Roman" w:hAnsi="Times New Roman"/>
          <w:color w:val="auto"/>
          <w:sz w:val="22"/>
          <w:szCs w:val="24"/>
        </w:rPr>
        <w:t xml:space="preserve"> also </w:t>
      </w:r>
      <w:r>
        <w:rPr>
          <w:rFonts w:hint="eastAsia" w:ascii="Times New Roman" w:hAnsi="Times New Roman"/>
          <w:color w:val="auto"/>
          <w:sz w:val="22"/>
          <w:szCs w:val="24"/>
          <w:lang w:val="zh-CN" w:eastAsia="zh-CN" w:bidi="zh-CN"/>
        </w:rPr>
        <w:t>need</w:t>
      </w:r>
      <w:r>
        <w:rPr>
          <w:rFonts w:hint="eastAsia" w:ascii="Times New Roman" w:hAnsi="Times New Roman"/>
          <w:color w:val="auto"/>
          <w:sz w:val="22"/>
          <w:szCs w:val="24"/>
        </w:rPr>
        <w:t xml:space="preserve"> to have a good relationship with the teacher</w:t>
      </w:r>
      <w:r>
        <w:rPr>
          <w:rFonts w:hint="eastAsia" w:ascii="Times New Roman" w:hAnsi="Times New Roman"/>
          <w:color w:val="auto"/>
          <w:sz w:val="22"/>
          <w:szCs w:val="24"/>
          <w:lang w:val="zh-CN" w:eastAsia="zh-CN" w:bidi="zh-CN"/>
        </w:rPr>
        <w:t>s</w:t>
      </w:r>
      <w:r>
        <w:rPr>
          <w:rFonts w:hint="eastAsia" w:ascii="Times New Roman" w:hAnsi="Times New Roman"/>
          <w:color w:val="auto"/>
          <w:sz w:val="22"/>
          <w:szCs w:val="24"/>
        </w:rPr>
        <w:t>,</w:t>
      </w:r>
      <w:r>
        <w:rPr>
          <w:rFonts w:hint="eastAsia" w:ascii="Times New Roman" w:hAnsi="Times New Roman"/>
          <w:color w:val="auto"/>
          <w:sz w:val="22"/>
          <w:szCs w:val="24"/>
          <w:lang w:val="zh-CN" w:eastAsia="zh-CN" w:bidi="zh-CN"/>
        </w:rPr>
        <w:t xml:space="preserve"> but they</w:t>
      </w:r>
      <w:r>
        <w:rPr>
          <w:rFonts w:hint="eastAsia" w:ascii="Times New Roman" w:hAnsi="Times New Roman"/>
          <w:color w:val="auto"/>
          <w:sz w:val="22"/>
          <w:szCs w:val="24"/>
        </w:rPr>
        <w:t xml:space="preserve"> also do not have any guidance for you.</w:t>
      </w:r>
      <w:r>
        <w:rPr>
          <w:rFonts w:ascii="Times New Roman" w:hAnsi="Times New Roman" w:cs="Times New Roman"/>
        </w:rPr>
        <w:t>Suzie (00:59:36): Yeah, that's right.</w:t>
      </w:r>
    </w:p>
    <w:p w14:paraId="77C81E9A">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(00:59:49): </w:t>
      </w:r>
      <w:r>
        <w:rPr>
          <w:rFonts w:ascii="Times New Roman" w:hAnsi="Times New Roman" w:cs="Times New Roman"/>
          <w:lang w:eastAsia="zh-CN"/>
        </w:rPr>
        <w:t xml:space="preserve">Kaiwen, during your </w:t>
      </w:r>
      <w:r>
        <w:rPr>
          <w:rFonts w:ascii="Times New Roman" w:hAnsi="Times New Roman" w:cs="Times New Roman"/>
        </w:rPr>
        <w:t>studies in Malaysia, did you encounter any major challenges or difficulties that gave you a headache</w:t>
      </w:r>
      <w:r>
        <w:rPr>
          <w:rFonts w:ascii="Times New Roman" w:hAnsi="Times New Roman" w:cs="Times New Roman"/>
          <w:lang w:eastAsia="zh-CN"/>
        </w:rPr>
        <w:t>?</w:t>
      </w:r>
    </w:p>
    <w:p w14:paraId="4414F4A7">
      <w:pPr>
        <w:jc w:val="both"/>
        <w:rPr>
          <w:rFonts w:ascii="Times New Roman" w:hAnsi="Times New Roman" w:cs="Times New Roman"/>
        </w:rPr>
      </w:pPr>
      <w:r>
        <w:rPr>
          <w:rFonts w:ascii="Times New Roman" w:hAnsi="Times New Roman" w:cs="Times New Roman"/>
          <w:lang w:eastAsia="zh-CN"/>
        </w:rPr>
        <w:t>Douzi(01:00:00</w:t>
      </w:r>
      <w:r>
        <w:rPr>
          <w:rFonts w:ascii="Times New Roman" w:hAnsi="Times New Roman" w:cs="Times New Roman"/>
        </w:rPr>
        <w:t xml:space="preserve">): I'm studying business, but I don't really like </w:t>
      </w:r>
      <w:r>
        <w:rPr>
          <w:rFonts w:ascii="Times New Roman" w:hAnsi="Times New Roman" w:cs="Times New Roman"/>
          <w:lang w:eastAsia="zh-CN"/>
        </w:rPr>
        <w:t>this major</w:t>
      </w:r>
      <w:r>
        <w:rPr>
          <w:rFonts w:ascii="Times New Roman" w:hAnsi="Times New Roman" w:cs="Times New Roman"/>
        </w:rPr>
        <w:t xml:space="preserve">, </w:t>
      </w:r>
      <w:r>
        <w:rPr>
          <w:rFonts w:ascii="Times New Roman" w:hAnsi="Times New Roman" w:cs="Times New Roman"/>
          <w:lang w:eastAsia="zh-CN"/>
        </w:rPr>
        <w:t xml:space="preserve">so </w:t>
      </w:r>
      <w:r>
        <w:rPr>
          <w:rFonts w:ascii="Times New Roman" w:hAnsi="Times New Roman" w:cs="Times New Roman"/>
        </w:rPr>
        <w:t>I would find it quite boring in my study</w:t>
      </w:r>
      <w:r>
        <w:rPr>
          <w:rFonts w:ascii="Times New Roman" w:hAnsi="Times New Roman" w:cs="Times New Roman"/>
          <w:lang w:eastAsia="zh-CN"/>
        </w:rPr>
        <w:t xml:space="preserve">. </w:t>
      </w:r>
      <w:r>
        <w:rPr>
          <w:rFonts w:ascii="Times New Roman" w:hAnsi="Times New Roman" w:cs="Times New Roman"/>
        </w:rPr>
        <w:t xml:space="preserve">I may not be particularly good at science, but my major is to learn a little bit of everything, like finance, which I will find more difficult to </w:t>
      </w:r>
      <w:r>
        <w:rPr>
          <w:rFonts w:ascii="Times New Roman" w:hAnsi="Times New Roman" w:cs="Times New Roman"/>
          <w:lang w:eastAsia="zh-CN"/>
        </w:rPr>
        <w:t>learn</w:t>
      </w:r>
      <w:r>
        <w:rPr>
          <w:rFonts w:ascii="Times New Roman" w:hAnsi="Times New Roman" w:cs="Times New Roman"/>
        </w:rPr>
        <w:t>.</w:t>
      </w:r>
    </w:p>
    <w:p w14:paraId="6463841F">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w:t>
      </w:r>
      <w:r>
        <w:rPr>
          <w:rFonts w:ascii="Times New Roman" w:hAnsi="Times New Roman" w:cs="Times New Roman"/>
          <w:lang w:eastAsia="zh-CN"/>
        </w:rPr>
        <w:t>01</w:t>
      </w:r>
      <w:r>
        <w:rPr>
          <w:rFonts w:ascii="Times New Roman" w:hAnsi="Times New Roman" w:cs="Times New Roman"/>
        </w:rPr>
        <w:t>:</w:t>
      </w:r>
      <w:r>
        <w:rPr>
          <w:rFonts w:ascii="Times New Roman" w:hAnsi="Times New Roman" w:cs="Times New Roman"/>
          <w:lang w:eastAsia="zh-CN"/>
        </w:rPr>
        <w:t>01</w:t>
      </w:r>
      <w:r>
        <w:rPr>
          <w:rFonts w:ascii="Times New Roman" w:hAnsi="Times New Roman" w:cs="Times New Roman"/>
        </w:rPr>
        <w:t>:02): And how do you adjust to that? Again, you don't really like it, and it can be a bit overwhelming, so how do you deal with that?</w:t>
      </w:r>
    </w:p>
    <w:p w14:paraId="6724A3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s>
        <w:spacing w:beforeLines="0" w:after="200" w:afterLines="0" w:line="288" w:lineRule="auto"/>
        <w:jc w:val="both"/>
        <w:rPr>
          <w:rFonts w:ascii="Times New Roman" w:hAnsi="Times New Roman" w:cs="Times New Roman"/>
        </w:rPr>
      </w:pPr>
      <w:r>
        <w:rPr>
          <w:rFonts w:ascii="Times New Roman" w:hAnsi="Times New Roman" w:cs="Times New Roman"/>
        </w:rPr>
        <w:t>Bean (</w:t>
      </w:r>
      <w:r>
        <w:rPr>
          <w:rFonts w:ascii="Times New Roman" w:hAnsi="Times New Roman" w:cs="Times New Roman"/>
          <w:lang w:eastAsia="zh-CN"/>
        </w:rPr>
        <w:t>01</w:t>
      </w:r>
      <w:r>
        <w:rPr>
          <w:rFonts w:ascii="Times New Roman" w:hAnsi="Times New Roman" w:cs="Times New Roman"/>
        </w:rPr>
        <w:t>:</w:t>
      </w:r>
      <w:r>
        <w:rPr>
          <w:rFonts w:ascii="Times New Roman" w:hAnsi="Times New Roman" w:cs="Times New Roman"/>
          <w:lang w:eastAsia="zh-CN"/>
        </w:rPr>
        <w:t>01</w:t>
      </w:r>
      <w:r>
        <w:rPr>
          <w:rFonts w:ascii="Times New Roman" w:hAnsi="Times New Roman" w:cs="Times New Roman"/>
        </w:rPr>
        <w:t xml:space="preserve">:20): </w:t>
      </w:r>
      <w:r>
        <w:rPr>
          <w:rFonts w:hint="eastAsia" w:ascii="Times New Roman" w:hAnsi="Times New Roman"/>
          <w:color w:val="auto"/>
          <w:sz w:val="22"/>
          <w:szCs w:val="24"/>
          <w:lang w:val="zh-CN" w:eastAsia="zh-CN" w:bidi="zh-CN"/>
        </w:rPr>
        <w:t xml:space="preserve"> </w:t>
      </w:r>
      <w:r>
        <w:rPr>
          <w:rFonts w:hint="eastAsia" w:ascii="Times New Roman" w:hAnsi="Times New Roman"/>
          <w:color w:val="auto"/>
          <w:sz w:val="22"/>
          <w:szCs w:val="24"/>
        </w:rPr>
        <w:t>I would seek the help of one of those marginally more well-connected</w:t>
      </w:r>
      <w:r>
        <w:rPr>
          <w:rFonts w:hint="eastAsia" w:ascii="Times New Roman" w:hAnsi="Times New Roman"/>
          <w:color w:val="auto"/>
          <w:sz w:val="22"/>
          <w:szCs w:val="24"/>
          <w:lang w:val="zh-CN" w:eastAsia="zh-CN" w:bidi="zh-CN"/>
        </w:rPr>
        <w:t xml:space="preserve"> classmate</w:t>
      </w:r>
      <w:r>
        <w:rPr>
          <w:rFonts w:hint="eastAsia" w:ascii="Times New Roman" w:hAnsi="Times New Roman"/>
          <w:color w:val="auto"/>
          <w:sz w:val="22"/>
          <w:szCs w:val="24"/>
        </w:rPr>
        <w:t>. Last semester, I took a financial class, and because it was so challenging, I would constantly coming to the teacher to ask questions. I would just go to the teacher and ask questions because learning was more difficult, but it was also difficult.</w:t>
      </w:r>
    </w:p>
    <w:p w14:paraId="5000E983">
      <w:pPr>
        <w:jc w:val="both"/>
        <w:rPr>
          <w:rFonts w:ascii="Times New Roman" w:hAnsi="Times New Roman" w:cs="Times New Roman"/>
        </w:rPr>
      </w:pPr>
      <w:r>
        <w:rPr>
          <w:rFonts w:ascii="Times New Roman" w:hAnsi="Times New Roman" w:cs="Times New Roman"/>
          <w:lang w:eastAsia="zh-CN"/>
        </w:rPr>
        <w:t>Eva(01:02:28):</w:t>
      </w:r>
      <w:r>
        <w:t xml:space="preserve"> </w:t>
      </w:r>
      <w:r>
        <w:rPr>
          <w:rFonts w:ascii="Times New Roman" w:hAnsi="Times New Roman" w:cs="Times New Roman"/>
          <w:lang w:eastAsia="zh-CN"/>
        </w:rPr>
        <w:t xml:space="preserve">A student at UPM just said that they must make an appointment to find a tutor and that the tutor will never see them without an appointment. </w:t>
      </w:r>
      <w:r>
        <w:rPr>
          <w:rFonts w:ascii="Times New Roman" w:hAnsi="Times New Roman" w:cs="Times New Roman"/>
        </w:rPr>
        <w:t xml:space="preserve">Is this the case at UCSI? Do you need to make an appointment </w:t>
      </w:r>
      <w:r>
        <w:rPr>
          <w:rFonts w:ascii="Times New Roman" w:hAnsi="Times New Roman" w:cs="Times New Roman"/>
          <w:lang w:eastAsia="zh-CN"/>
        </w:rPr>
        <w:t>to see your tutor</w:t>
      </w:r>
      <w:r>
        <w:rPr>
          <w:rFonts w:ascii="Times New Roman" w:hAnsi="Times New Roman" w:cs="Times New Roman"/>
        </w:rPr>
        <w:t>?</w:t>
      </w:r>
    </w:p>
    <w:p w14:paraId="7CD900DD">
      <w:pPr>
        <w:jc w:val="both"/>
        <w:rPr>
          <w:rFonts w:ascii="Times New Roman" w:hAnsi="Times New Roman" w:cs="Times New Roman"/>
        </w:rPr>
      </w:pPr>
      <w:r>
        <w:rPr>
          <w:rFonts w:ascii="Times New Roman" w:hAnsi="Times New Roman" w:cs="Times New Roman"/>
          <w:lang w:eastAsia="zh-CN"/>
        </w:rPr>
        <w:t>Douzi(01</w:t>
      </w:r>
      <w:r>
        <w:rPr>
          <w:rFonts w:ascii="Times New Roman" w:hAnsi="Times New Roman" w:cs="Times New Roman"/>
        </w:rPr>
        <w:t>:03</w:t>
      </w:r>
      <w:r>
        <w:rPr>
          <w:rFonts w:ascii="Times New Roman" w:hAnsi="Times New Roman" w:cs="Times New Roman"/>
          <w:lang w:eastAsia="zh-CN"/>
        </w:rPr>
        <w:t>:00</w:t>
      </w:r>
      <w:r>
        <w:rPr>
          <w:rFonts w:ascii="Times New Roman" w:hAnsi="Times New Roman" w:cs="Times New Roman"/>
        </w:rPr>
        <w:t xml:space="preserve">): We also need to make an appointment; for example, the teacher of one of our classes will have a solution time; he </w:t>
      </w:r>
      <w:r>
        <w:rPr>
          <w:rFonts w:ascii="Times New Roman" w:hAnsi="Times New Roman" w:cs="Times New Roman"/>
          <w:lang w:eastAsia="zh-CN"/>
        </w:rPr>
        <w:t xml:space="preserve">usually </w:t>
      </w:r>
      <w:r>
        <w:rPr>
          <w:rFonts w:ascii="Times New Roman" w:hAnsi="Times New Roman" w:cs="Times New Roman"/>
        </w:rPr>
        <w:t>has time on Monday and Friday, so I can only go to him on these two times</w:t>
      </w:r>
      <w:r>
        <w:rPr>
          <w:rFonts w:ascii="Times New Roman" w:hAnsi="Times New Roman" w:cs="Times New Roman"/>
          <w:lang w:eastAsia="zh-CN"/>
        </w:rPr>
        <w:t>.</w:t>
      </w:r>
      <w:r>
        <w:rPr>
          <w:rFonts w:ascii="Times New Roman" w:hAnsi="Times New Roman" w:cs="Times New Roman"/>
        </w:rPr>
        <w:t xml:space="preserve"> Generally speaking, you can get an appointment. You just need to tell him in advance. But for supervisors</w:t>
      </w:r>
      <w:r>
        <w:rPr>
          <w:rFonts w:ascii="Times New Roman" w:hAnsi="Times New Roman" w:cs="Times New Roman"/>
          <w:lang w:eastAsia="zh-CN"/>
        </w:rPr>
        <w:t xml:space="preserve">, </w:t>
      </w:r>
      <w:r>
        <w:rPr>
          <w:rFonts w:ascii="Times New Roman" w:hAnsi="Times New Roman" w:cs="Times New Roman"/>
        </w:rPr>
        <w:t>you have to email them to confirm the appointment, so you can't go to them directly.</w:t>
      </w:r>
    </w:p>
    <w:p w14:paraId="6FB6E55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w:t>
      </w:r>
      <w:r>
        <w:rPr>
          <w:rFonts w:ascii="Times New Roman" w:hAnsi="Times New Roman" w:cs="Times New Roman"/>
          <w:lang w:eastAsia="zh-CN"/>
        </w:rPr>
        <w:t>01</w:t>
      </w:r>
      <w:r>
        <w:rPr>
          <w:rFonts w:ascii="Times New Roman" w:hAnsi="Times New Roman" w:cs="Times New Roman"/>
        </w:rPr>
        <w:t>:</w:t>
      </w:r>
      <w:r>
        <w:rPr>
          <w:rFonts w:ascii="Times New Roman" w:hAnsi="Times New Roman" w:cs="Times New Roman"/>
          <w:lang w:eastAsia="zh-CN"/>
        </w:rPr>
        <w:t>03</w:t>
      </w:r>
      <w:r>
        <w:rPr>
          <w:rFonts w:ascii="Times New Roman" w:hAnsi="Times New Roman" w:cs="Times New Roman"/>
        </w:rPr>
        <w:t>:36): It's just, the everyday teaching teacher, you have no problem going to the office to find him.</w:t>
      </w:r>
    </w:p>
    <w:p w14:paraId="53BEB2AD">
      <w:pPr>
        <w:jc w:val="both"/>
        <w:rPr>
          <w:rFonts w:ascii="Times New Roman" w:hAnsi="Times New Roman" w:cs="Times New Roman"/>
        </w:rPr>
      </w:pPr>
      <w:r>
        <w:rPr>
          <w:rFonts w:ascii="Times New Roman" w:hAnsi="Times New Roman" w:cs="Times New Roman"/>
        </w:rPr>
        <w:t>Bean (</w:t>
      </w:r>
      <w:r>
        <w:rPr>
          <w:rFonts w:ascii="Times New Roman" w:hAnsi="Times New Roman" w:cs="Times New Roman"/>
          <w:lang w:eastAsia="zh-CN"/>
        </w:rPr>
        <w:t>01</w:t>
      </w:r>
      <w:r>
        <w:rPr>
          <w:rFonts w:ascii="Times New Roman" w:hAnsi="Times New Roman" w:cs="Times New Roman"/>
        </w:rPr>
        <w:t>:</w:t>
      </w:r>
      <w:r>
        <w:rPr>
          <w:rFonts w:ascii="Times New Roman" w:hAnsi="Times New Roman" w:cs="Times New Roman"/>
          <w:lang w:eastAsia="zh-CN"/>
        </w:rPr>
        <w:t>03</w:t>
      </w:r>
      <w:r>
        <w:rPr>
          <w:rFonts w:ascii="Times New Roman" w:hAnsi="Times New Roman" w:cs="Times New Roman"/>
        </w:rPr>
        <w:t>:</w:t>
      </w:r>
      <w:r>
        <w:rPr>
          <w:rFonts w:ascii="Times New Roman" w:hAnsi="Times New Roman" w:cs="Times New Roman"/>
          <w:lang w:eastAsia="zh-CN"/>
        </w:rPr>
        <w:t>51</w:t>
      </w:r>
      <w:r>
        <w:rPr>
          <w:rFonts w:ascii="Times New Roman" w:hAnsi="Times New Roman" w:cs="Times New Roman"/>
        </w:rPr>
        <w:t>): Yeah, but you must also make an appointment beforehand</w:t>
      </w:r>
      <w:r>
        <w:rPr>
          <w:rFonts w:ascii="Times New Roman" w:hAnsi="Times New Roman" w:cs="Times New Roman"/>
          <w:lang w:eastAsia="zh-CN"/>
        </w:rPr>
        <w:t>.</w:t>
      </w:r>
      <w:r>
        <w:rPr>
          <w:rFonts w:ascii="Times New Roman" w:hAnsi="Times New Roman" w:cs="Times New Roman"/>
        </w:rPr>
        <w:t xml:space="preserve"> Unless it's just that after this class, you can just go straight to him and ask the question.</w:t>
      </w:r>
    </w:p>
    <w:p w14:paraId="167546D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04</w:t>
      </w:r>
      <w:r>
        <w:rPr>
          <w:rFonts w:ascii="Times New Roman" w:hAnsi="Times New Roman" w:cs="Times New Roman"/>
        </w:rPr>
        <w:t>:</w:t>
      </w:r>
      <w:r>
        <w:rPr>
          <w:rFonts w:ascii="Times New Roman" w:hAnsi="Times New Roman" w:cs="Times New Roman"/>
          <w:lang w:eastAsia="zh-CN"/>
        </w:rPr>
        <w:t>00</w:t>
      </w:r>
      <w:r>
        <w:rPr>
          <w:rFonts w:ascii="Times New Roman" w:hAnsi="Times New Roman" w:cs="Times New Roman"/>
        </w:rPr>
        <w:t xml:space="preserve">): OK, thank you for sharing! DaTian, you communicate with local students through </w:t>
      </w:r>
      <w:r>
        <w:rPr>
          <w:rFonts w:ascii="Times New Roman" w:hAnsi="Times New Roman" w:cs="Times New Roman"/>
          <w:lang w:eastAsia="zh-CN"/>
        </w:rPr>
        <w:t xml:space="preserve">Instagram </w:t>
      </w:r>
      <w:r>
        <w:rPr>
          <w:rFonts w:ascii="Times New Roman" w:hAnsi="Times New Roman" w:cs="Times New Roman"/>
        </w:rPr>
        <w:t>a lot, and you have a lot of practice. I think you should be very strong in these oral and cross-cultural communication skills like you in the study. Are there no problems that will give you a headache?</w:t>
      </w:r>
    </w:p>
    <w:p w14:paraId="0A4C1214">
      <w:pPr>
        <w:jc w:val="both"/>
        <w:rPr>
          <w:rFonts w:ascii="Times New Roman" w:hAnsi="Times New Roman" w:cs="Times New Roman"/>
        </w:rPr>
      </w:pPr>
      <w:r>
        <w:rPr>
          <w:rFonts w:ascii="Times New Roman" w:hAnsi="Times New Roman" w:cs="Times New Roman"/>
        </w:rPr>
        <w:t>Tiano(01:</w:t>
      </w:r>
      <w:r>
        <w:rPr>
          <w:rFonts w:ascii="Times New Roman" w:hAnsi="Times New Roman" w:cs="Times New Roman"/>
          <w:lang w:eastAsia="zh-CN"/>
        </w:rPr>
        <w:t>04</w:t>
      </w:r>
      <w:r>
        <w:rPr>
          <w:rFonts w:ascii="Times New Roman" w:hAnsi="Times New Roman" w:cs="Times New Roman"/>
        </w:rPr>
        <w:t>:25): When I first came here, I had a lot of questions because our programme is quite unique. We have classes in both Chinese and English. Then there are some courses in Chinese, but all the courses are in English</w:t>
      </w:r>
      <w:r>
        <w:rPr>
          <w:rFonts w:ascii="Times New Roman" w:hAnsi="Times New Roman" w:cs="Times New Roman"/>
          <w:lang w:eastAsia="zh-CN"/>
        </w:rPr>
        <w:t xml:space="preserve">, and then </w:t>
      </w:r>
      <w:r>
        <w:rPr>
          <w:rFonts w:ascii="Times New Roman" w:hAnsi="Times New Roman" w:cs="Times New Roman"/>
        </w:rPr>
        <w:t>the Presentation is all in English</w:t>
      </w:r>
      <w:r>
        <w:rPr>
          <w:rFonts w:ascii="Times New Roman" w:hAnsi="Times New Roman" w:cs="Times New Roman"/>
          <w:lang w:eastAsia="zh-CN"/>
        </w:rPr>
        <w:t>.</w:t>
      </w:r>
      <w:r>
        <w:rPr>
          <w:rFonts w:ascii="Times New Roman" w:hAnsi="Times New Roman" w:cs="Times New Roman"/>
        </w:rPr>
        <w:t xml:space="preserve"> When I first came here, I took some Western medicine classes, and I felt it was really hard to take all the exams in English, especially some medical terms.</w:t>
      </w:r>
    </w:p>
    <w:p w14:paraId="34FBFE5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w:t>
      </w:r>
      <w:r>
        <w:rPr>
          <w:rFonts w:ascii="Times New Roman" w:hAnsi="Times New Roman" w:cs="Times New Roman"/>
          <w:lang w:eastAsia="zh-CN"/>
        </w:rPr>
        <w:t>05</w:t>
      </w:r>
      <w:r>
        <w:rPr>
          <w:rFonts w:ascii="Times New Roman" w:hAnsi="Times New Roman" w:cs="Times New Roman"/>
        </w:rPr>
        <w:t>:</w:t>
      </w:r>
      <w:r>
        <w:rPr>
          <w:rFonts w:ascii="Times New Roman" w:hAnsi="Times New Roman" w:cs="Times New Roman"/>
          <w:lang w:eastAsia="zh-CN"/>
        </w:rPr>
        <w:t>00</w:t>
      </w:r>
      <w:r>
        <w:rPr>
          <w:rFonts w:ascii="Times New Roman" w:hAnsi="Times New Roman" w:cs="Times New Roman"/>
        </w:rPr>
        <w:t>): You guys have many proprietary English words.</w:t>
      </w:r>
    </w:p>
    <w:p w14:paraId="583D3376">
      <w:pPr>
        <w:jc w:val="both"/>
        <w:rPr>
          <w:rFonts w:ascii="Times New Roman" w:hAnsi="Times New Roman" w:cs="Times New Roman"/>
          <w:lang w:eastAsia="zh-CN"/>
        </w:rPr>
      </w:pPr>
      <w:r>
        <w:rPr>
          <w:rFonts w:ascii="Times New Roman" w:hAnsi="Times New Roman" w:cs="Times New Roman"/>
        </w:rPr>
        <w:t>Tiano(01:</w:t>
      </w:r>
      <w:r>
        <w:rPr>
          <w:rFonts w:ascii="Times New Roman" w:hAnsi="Times New Roman" w:cs="Times New Roman"/>
          <w:lang w:eastAsia="zh-CN"/>
        </w:rPr>
        <w:t>05</w:t>
      </w:r>
      <w:r>
        <w:rPr>
          <w:rFonts w:ascii="Times New Roman" w:hAnsi="Times New Roman" w:cs="Times New Roman"/>
        </w:rPr>
        <w:t>:04): Yes! And it's not at all combined with what I learnt in China</w:t>
      </w:r>
      <w:r>
        <w:rPr>
          <w:rFonts w:ascii="Times New Roman" w:hAnsi="Times New Roman" w:cs="Times New Roman"/>
          <w:lang w:eastAsia="zh-CN"/>
        </w:rPr>
        <w:t xml:space="preserve">, so </w:t>
      </w:r>
      <w:r>
        <w:rPr>
          <w:rFonts w:ascii="Times New Roman" w:hAnsi="Times New Roman" w:cs="Times New Roman"/>
        </w:rPr>
        <w:t xml:space="preserve">it's like learning it all over again, and then I must know some new words again. Then, about writing the thesis, our </w:t>
      </w:r>
      <w:r>
        <w:rPr>
          <w:rFonts w:ascii="Times New Roman" w:hAnsi="Times New Roman" w:cs="Times New Roman"/>
          <w:lang w:eastAsia="zh-CN"/>
        </w:rPr>
        <w:t xml:space="preserve">Inti </w:t>
      </w:r>
      <w:r>
        <w:rPr>
          <w:rFonts w:ascii="Times New Roman" w:hAnsi="Times New Roman" w:cs="Times New Roman"/>
        </w:rPr>
        <w:t xml:space="preserve">requires one person to have a thesis. </w:t>
      </w:r>
      <w:r>
        <w:rPr>
          <w:rFonts w:ascii="Times New Roman" w:hAnsi="Times New Roman" w:cs="Times New Roman"/>
          <w:lang w:eastAsia="zh-CN"/>
        </w:rPr>
        <w:t xml:space="preserve">Some medical </w:t>
      </w:r>
      <w:r>
        <w:rPr>
          <w:rFonts w:ascii="Times New Roman" w:hAnsi="Times New Roman" w:cs="Times New Roman"/>
        </w:rPr>
        <w:t xml:space="preserve">undergraduates in China don't need a thesis, </w:t>
      </w:r>
      <w:r>
        <w:rPr>
          <w:rFonts w:ascii="Times New Roman" w:hAnsi="Times New Roman" w:cs="Times New Roman"/>
          <w:lang w:eastAsia="zh-CN"/>
        </w:rPr>
        <w:t xml:space="preserve">but </w:t>
      </w:r>
      <w:r>
        <w:rPr>
          <w:rFonts w:ascii="Times New Roman" w:hAnsi="Times New Roman" w:cs="Times New Roman"/>
        </w:rPr>
        <w:t xml:space="preserve">here, we need a thesis </w:t>
      </w:r>
      <w:r>
        <w:rPr>
          <w:rFonts w:ascii="Times New Roman" w:hAnsi="Times New Roman" w:cs="Times New Roman"/>
          <w:lang w:eastAsia="zh-CN"/>
        </w:rPr>
        <w:t xml:space="preserve">and a </w:t>
      </w:r>
      <w:r>
        <w:rPr>
          <w:rFonts w:ascii="Times New Roman" w:hAnsi="Times New Roman" w:cs="Times New Roman"/>
        </w:rPr>
        <w:t>defence</w:t>
      </w:r>
      <w:r>
        <w:rPr>
          <w:rFonts w:ascii="Times New Roman" w:hAnsi="Times New Roman" w:cs="Times New Roman"/>
          <w:lang w:eastAsia="zh-CN"/>
        </w:rPr>
        <w:t xml:space="preserve">. Of course, </w:t>
      </w:r>
      <w:r>
        <w:rPr>
          <w:rFonts w:ascii="Times New Roman" w:hAnsi="Times New Roman" w:cs="Times New Roman"/>
        </w:rPr>
        <w:t xml:space="preserve">my teacher encouraged me to write it, and then I submitted it to many journals before. </w:t>
      </w:r>
      <w:r>
        <w:rPr>
          <w:rFonts w:ascii="Times New Roman" w:hAnsi="Times New Roman" w:cs="Times New Roman"/>
          <w:lang w:eastAsia="zh-CN"/>
        </w:rPr>
        <w:t xml:space="preserve">I </w:t>
      </w:r>
      <w:r>
        <w:rPr>
          <w:rFonts w:ascii="Times New Roman" w:hAnsi="Times New Roman" w:cs="Times New Roman"/>
        </w:rPr>
        <w:t>have tried a few SCIs and had the first review</w:t>
      </w:r>
      <w:r>
        <w:rPr>
          <w:rFonts w:ascii="Times New Roman" w:hAnsi="Times New Roman" w:cs="Times New Roman"/>
          <w:lang w:eastAsia="zh-CN"/>
        </w:rPr>
        <w:t>.</w:t>
      </w:r>
    </w:p>
    <w:p w14:paraId="48248599">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w:t>
      </w:r>
      <w:r>
        <w:rPr>
          <w:rFonts w:ascii="Times New Roman" w:hAnsi="Times New Roman" w:cs="Times New Roman"/>
          <w:lang w:eastAsia="zh-CN"/>
        </w:rPr>
        <w:t>06</w:t>
      </w:r>
      <w:r>
        <w:rPr>
          <w:rFonts w:ascii="Times New Roman" w:hAnsi="Times New Roman" w:cs="Times New Roman"/>
        </w:rPr>
        <w:t xml:space="preserve">:01): Great, did you finally </w:t>
      </w:r>
      <w:r>
        <w:rPr>
          <w:rFonts w:ascii="Times New Roman" w:hAnsi="Times New Roman" w:cs="Times New Roman"/>
          <w:lang w:eastAsia="zh-CN"/>
        </w:rPr>
        <w:t xml:space="preserve">collect </w:t>
      </w:r>
      <w:r>
        <w:rPr>
          <w:rFonts w:ascii="Times New Roman" w:hAnsi="Times New Roman" w:cs="Times New Roman"/>
        </w:rPr>
        <w:t>the manuscript?</w:t>
      </w:r>
    </w:p>
    <w:p w14:paraId="0CB10684">
      <w:pPr>
        <w:jc w:val="both"/>
        <w:rPr>
          <w:rFonts w:ascii="Times New Roman" w:hAnsi="Times New Roman" w:cs="Times New Roman"/>
        </w:rPr>
      </w:pPr>
      <w:r>
        <w:rPr>
          <w:rFonts w:ascii="Times New Roman" w:hAnsi="Times New Roman" w:cs="Times New Roman"/>
        </w:rPr>
        <w:t>Tiano Ota(01:</w:t>
      </w:r>
      <w:r>
        <w:rPr>
          <w:rFonts w:ascii="Times New Roman" w:hAnsi="Times New Roman" w:cs="Times New Roman"/>
          <w:lang w:eastAsia="zh-CN"/>
        </w:rPr>
        <w:t>06</w:t>
      </w:r>
      <w:r>
        <w:rPr>
          <w:rFonts w:ascii="Times New Roman" w:hAnsi="Times New Roman" w:cs="Times New Roman"/>
        </w:rPr>
        <w:t>:04): There wasn't enough time, and my teacher didn't follow up on the matter afterwards.</w:t>
      </w:r>
    </w:p>
    <w:p w14:paraId="5C06373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06</w:t>
      </w:r>
      <w:r>
        <w:rPr>
          <w:rFonts w:ascii="Times New Roman" w:hAnsi="Times New Roman" w:cs="Times New Roman"/>
        </w:rPr>
        <w:t>:08): If it's consuming, I guess it will prolong your graduation.</w:t>
      </w:r>
    </w:p>
    <w:p w14:paraId="329B65E1">
      <w:pPr>
        <w:jc w:val="both"/>
        <w:rPr>
          <w:rFonts w:ascii="Times New Roman" w:hAnsi="Times New Roman" w:cs="Times New Roman"/>
        </w:rPr>
      </w:pPr>
      <w:r>
        <w:rPr>
          <w:rFonts w:ascii="Times New Roman" w:hAnsi="Times New Roman" w:cs="Times New Roman"/>
        </w:rPr>
        <w:t>Tiano(01:</w:t>
      </w:r>
      <w:r>
        <w:rPr>
          <w:rFonts w:ascii="Times New Roman" w:hAnsi="Times New Roman" w:cs="Times New Roman"/>
          <w:lang w:eastAsia="zh-CN"/>
        </w:rPr>
        <w:t>06</w:t>
      </w:r>
      <w:r>
        <w:rPr>
          <w:rFonts w:ascii="Times New Roman" w:hAnsi="Times New Roman" w:cs="Times New Roman"/>
        </w:rPr>
        <w:t xml:space="preserve">:12): Yes, and </w:t>
      </w:r>
      <w:r>
        <w:rPr>
          <w:rFonts w:ascii="Times New Roman" w:hAnsi="Times New Roman" w:cs="Times New Roman"/>
          <w:lang w:eastAsia="zh-CN"/>
        </w:rPr>
        <w:t xml:space="preserve">this journal </w:t>
      </w:r>
      <w:r>
        <w:rPr>
          <w:rFonts w:ascii="Times New Roman" w:hAnsi="Times New Roman" w:cs="Times New Roman"/>
        </w:rPr>
        <w:t>depends more on the university and the teacher</w:t>
      </w:r>
      <w:r>
        <w:rPr>
          <w:rFonts w:ascii="Times New Roman" w:hAnsi="Times New Roman" w:cs="Times New Roman"/>
          <w:lang w:eastAsia="zh-CN"/>
        </w:rPr>
        <w:t xml:space="preserve">. </w:t>
      </w:r>
      <w:r>
        <w:rPr>
          <w:rFonts w:ascii="Times New Roman" w:hAnsi="Times New Roman" w:cs="Times New Roman"/>
        </w:rPr>
        <w:t xml:space="preserve">This teacher of mine is not a </w:t>
      </w:r>
      <w:r>
        <w:rPr>
          <w:rFonts w:ascii="Times New Roman" w:hAnsi="Times New Roman" w:cs="Times New Roman"/>
          <w:lang w:eastAsia="zh-CN"/>
        </w:rPr>
        <w:t xml:space="preserve">big shot </w:t>
      </w:r>
      <w:r>
        <w:rPr>
          <w:rFonts w:ascii="Times New Roman" w:hAnsi="Times New Roman" w:cs="Times New Roman"/>
        </w:rPr>
        <w:t xml:space="preserve">like </w:t>
      </w:r>
      <w:r>
        <w:rPr>
          <w:rFonts w:ascii="Times New Roman" w:hAnsi="Times New Roman" w:cs="Times New Roman"/>
          <w:lang w:eastAsia="zh-CN"/>
        </w:rPr>
        <w:t xml:space="preserve">the ones </w:t>
      </w:r>
      <w:r>
        <w:rPr>
          <w:rFonts w:ascii="Times New Roman" w:hAnsi="Times New Roman" w:cs="Times New Roman"/>
        </w:rPr>
        <w:t>in China, and it's usually hard for journals to recognise this.</w:t>
      </w:r>
    </w:p>
    <w:p w14:paraId="767EB6A2">
      <w:pPr>
        <w:jc w:val="both"/>
        <w:rPr>
          <w:rFonts w:ascii="Times New Roman" w:hAnsi="Times New Roman" w:cs="Times New Roman"/>
          <w:lang w:eastAsia="zh-CN"/>
        </w:rPr>
      </w:pPr>
      <w:r>
        <w:rPr>
          <w:rFonts w:ascii="Times New Roman" w:hAnsi="Times New Roman" w:cs="Times New Roman"/>
        </w:rPr>
        <w:t>Li Pinghe (01:</w:t>
      </w:r>
      <w:r>
        <w:rPr>
          <w:rFonts w:ascii="Times New Roman" w:hAnsi="Times New Roman" w:cs="Times New Roman"/>
          <w:lang w:eastAsia="zh-CN"/>
        </w:rPr>
        <w:t>06</w:t>
      </w:r>
      <w:r>
        <w:rPr>
          <w:rFonts w:ascii="Times New Roman" w:hAnsi="Times New Roman" w:cs="Times New Roman"/>
        </w:rPr>
        <w:t>:24):</w:t>
      </w:r>
      <w:r>
        <w:rPr>
          <w:rFonts w:hint="eastAsia" w:ascii="Times New Roman" w:hAnsi="Times New Roman" w:cs="Times New Roman"/>
          <w:lang w:eastAsia="zh-CN"/>
        </w:rPr>
        <w:t xml:space="preserve"> </w:t>
      </w:r>
      <w:r>
        <w:rPr>
          <w:rFonts w:ascii="Times New Roman" w:hAnsi="Times New Roman" w:cs="Times New Roman"/>
        </w:rPr>
        <w:t xml:space="preserve">DaTian is excellent; if you had switched to UM, you </w:t>
      </w:r>
      <w:r>
        <w:rPr>
          <w:rFonts w:ascii="Times New Roman" w:hAnsi="Times New Roman" w:cs="Times New Roman"/>
          <w:lang w:eastAsia="zh-CN"/>
        </w:rPr>
        <w:t xml:space="preserve">might have </w:t>
      </w:r>
      <w:r>
        <w:rPr>
          <w:rFonts w:ascii="Times New Roman" w:hAnsi="Times New Roman" w:cs="Times New Roman"/>
        </w:rPr>
        <w:t>sent it</w:t>
      </w:r>
      <w:r>
        <w:rPr>
          <w:rFonts w:ascii="Times New Roman" w:hAnsi="Times New Roman" w:cs="Times New Roman"/>
          <w:lang w:eastAsia="zh-CN"/>
        </w:rPr>
        <w:t>.</w:t>
      </w:r>
    </w:p>
    <w:p w14:paraId="13C0BF27">
      <w:pPr>
        <w:jc w:val="both"/>
        <w:rPr>
          <w:rFonts w:ascii="Times New Roman" w:hAnsi="Times New Roman" w:cs="Times New Roman"/>
        </w:rPr>
      </w:pPr>
      <w:r>
        <w:rPr>
          <w:rFonts w:ascii="Times New Roman" w:hAnsi="Times New Roman" w:cs="Times New Roman"/>
        </w:rPr>
        <w:t>LeiLei(01:</w:t>
      </w:r>
      <w:r>
        <w:rPr>
          <w:rFonts w:ascii="Times New Roman" w:hAnsi="Times New Roman" w:cs="Times New Roman"/>
          <w:lang w:eastAsia="zh-CN"/>
        </w:rPr>
        <w:t>06</w:t>
      </w:r>
      <w:r>
        <w:rPr>
          <w:rFonts w:ascii="Times New Roman" w:hAnsi="Times New Roman" w:cs="Times New Roman"/>
        </w:rPr>
        <w:t>:32): All sent.</w:t>
      </w:r>
    </w:p>
    <w:p w14:paraId="23BD77B6">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06</w:t>
      </w:r>
      <w:r>
        <w:rPr>
          <w:rFonts w:ascii="Times New Roman" w:hAnsi="Times New Roman" w:cs="Times New Roman"/>
        </w:rPr>
        <w:t>:33): It's possible.</w:t>
      </w:r>
    </w:p>
    <w:p w14:paraId="26B6DE87">
      <w:pPr>
        <w:jc w:val="both"/>
        <w:rPr>
          <w:rFonts w:ascii="Times New Roman" w:hAnsi="Times New Roman" w:cs="Times New Roman"/>
        </w:rPr>
      </w:pPr>
      <w:r>
        <w:rPr>
          <w:rFonts w:ascii="Times New Roman" w:hAnsi="Times New Roman" w:cs="Times New Roman"/>
        </w:rPr>
        <w:t>Tiano(01:</w:t>
      </w:r>
      <w:r>
        <w:rPr>
          <w:rFonts w:ascii="Times New Roman" w:hAnsi="Times New Roman" w:cs="Times New Roman"/>
          <w:lang w:eastAsia="zh-CN"/>
        </w:rPr>
        <w:t>06</w:t>
      </w:r>
      <w:r>
        <w:rPr>
          <w:rFonts w:ascii="Times New Roman" w:hAnsi="Times New Roman" w:cs="Times New Roman"/>
        </w:rPr>
        <w:t>:35): Actually, my articles are more realised. 22 years ago, when I got the new crown, I was writing that article while I was getting the new crown, and my topic was about the new crown. So that article is now out of date and not very useful now.</w:t>
      </w:r>
    </w:p>
    <w:p w14:paraId="435225C7">
      <w:pPr>
        <w:jc w:val="both"/>
        <w:rPr>
          <w:rFonts w:ascii="Times New Roman" w:hAnsi="Times New Roman" w:cs="Times New Roman"/>
        </w:rPr>
      </w:pPr>
      <w:r>
        <w:rPr>
          <w:rFonts w:ascii="Times New Roman" w:hAnsi="Times New Roman" w:cs="Times New Roman"/>
        </w:rPr>
        <w:t>Li Pinghe (01</w:t>
      </w:r>
      <w:r>
        <w:rPr>
          <w:rFonts w:ascii="Times New Roman" w:hAnsi="Times New Roman" w:cs="Times New Roman"/>
          <w:lang w:eastAsia="zh-CN"/>
        </w:rPr>
        <w:t xml:space="preserve">:07:00)： Suzie </w:t>
      </w:r>
      <w:r>
        <w:rPr>
          <w:rFonts w:ascii="Times New Roman" w:hAnsi="Times New Roman" w:cs="Times New Roman"/>
        </w:rPr>
        <w:t xml:space="preserve">just said that the group </w:t>
      </w:r>
      <w:r>
        <w:rPr>
          <w:rFonts w:ascii="Times New Roman" w:hAnsi="Times New Roman" w:cs="Times New Roman"/>
          <w:lang w:eastAsia="zh-CN"/>
        </w:rPr>
        <w:t xml:space="preserve">members of this </w:t>
      </w:r>
      <w:r>
        <w:rPr>
          <w:rFonts w:ascii="Times New Roman" w:hAnsi="Times New Roman" w:cs="Times New Roman"/>
        </w:rPr>
        <w:t>thing I feel too deep, we have to hand in homework for many courses</w:t>
      </w:r>
      <w:r>
        <w:rPr>
          <w:rFonts w:ascii="Times New Roman" w:hAnsi="Times New Roman" w:cs="Times New Roman"/>
          <w:lang w:eastAsia="zh-CN"/>
        </w:rPr>
        <w:t xml:space="preserve">. We have a lot of coursework to do. At that time, we had a group of 5 people; one was from Syria, and one was </w:t>
      </w:r>
      <w:r>
        <w:rPr>
          <w:rFonts w:ascii="Times New Roman" w:hAnsi="Times New Roman" w:cs="Times New Roman"/>
        </w:rPr>
        <w:t xml:space="preserve">from Iraq. </w:t>
      </w:r>
      <w:r>
        <w:rPr>
          <w:rFonts w:ascii="Times New Roman" w:hAnsi="Times New Roman" w:cs="Times New Roman"/>
          <w:lang w:eastAsia="zh-CN"/>
        </w:rPr>
        <w:t xml:space="preserve">The two of them </w:t>
      </w:r>
      <w:r>
        <w:rPr>
          <w:rFonts w:ascii="Times New Roman" w:hAnsi="Times New Roman" w:cs="Times New Roman"/>
        </w:rPr>
        <w:t xml:space="preserve">didn't do any homework at all. I said you don't write it, </w:t>
      </w:r>
      <w:r>
        <w:rPr>
          <w:rFonts w:ascii="Times New Roman" w:hAnsi="Times New Roman" w:cs="Times New Roman"/>
          <w:lang w:eastAsia="zh-CN"/>
        </w:rPr>
        <w:t xml:space="preserve">I'll </w:t>
      </w:r>
      <w:r>
        <w:rPr>
          <w:rFonts w:ascii="Times New Roman" w:hAnsi="Times New Roman" w:cs="Times New Roman"/>
        </w:rPr>
        <w:t xml:space="preserve">write it, </w:t>
      </w:r>
      <w:r>
        <w:rPr>
          <w:rFonts w:ascii="Times New Roman" w:hAnsi="Times New Roman" w:cs="Times New Roman"/>
          <w:lang w:eastAsia="zh-CN"/>
        </w:rPr>
        <w:t xml:space="preserve">you </w:t>
      </w:r>
      <w:r>
        <w:rPr>
          <w:rFonts w:ascii="Times New Roman" w:hAnsi="Times New Roman" w:cs="Times New Roman"/>
        </w:rPr>
        <w:t>report it</w:t>
      </w:r>
      <w:r>
        <w:rPr>
          <w:rFonts w:ascii="Times New Roman" w:hAnsi="Times New Roman" w:cs="Times New Roman"/>
          <w:lang w:eastAsia="zh-CN"/>
        </w:rPr>
        <w:t xml:space="preserve">, and when </w:t>
      </w:r>
      <w:r>
        <w:rPr>
          <w:rFonts w:ascii="Times New Roman" w:hAnsi="Times New Roman" w:cs="Times New Roman"/>
        </w:rPr>
        <w:t xml:space="preserve">it was our turn to </w:t>
      </w:r>
      <w:r>
        <w:rPr>
          <w:rFonts w:ascii="Times New Roman" w:hAnsi="Times New Roman" w:cs="Times New Roman"/>
          <w:lang w:eastAsia="zh-CN"/>
        </w:rPr>
        <w:t>report it</w:t>
      </w:r>
      <w:r>
        <w:rPr>
          <w:rFonts w:ascii="Times New Roman" w:hAnsi="Times New Roman" w:cs="Times New Roman"/>
        </w:rPr>
        <w:t xml:space="preserve">, </w:t>
      </w:r>
      <w:r>
        <w:rPr>
          <w:rFonts w:ascii="Times New Roman" w:hAnsi="Times New Roman" w:cs="Times New Roman"/>
          <w:lang w:eastAsia="zh-CN"/>
        </w:rPr>
        <w:t xml:space="preserve">the Syrian guy actually muted his voice, and </w:t>
      </w:r>
      <w:r>
        <w:rPr>
          <w:rFonts w:ascii="Times New Roman" w:hAnsi="Times New Roman" w:cs="Times New Roman"/>
        </w:rPr>
        <w:t>he disappeared and disappeared</w:t>
      </w:r>
      <w:r>
        <w:rPr>
          <w:rFonts w:ascii="Times New Roman" w:hAnsi="Times New Roman" w:cs="Times New Roman"/>
          <w:lang w:eastAsia="zh-CN"/>
        </w:rPr>
        <w:t xml:space="preserve">, and finally, I reported it, and there was also a </w:t>
      </w:r>
      <w:r>
        <w:rPr>
          <w:rFonts w:ascii="Times New Roman" w:hAnsi="Times New Roman" w:cs="Times New Roman"/>
        </w:rPr>
        <w:t>problem with the Grab, and I waited for more than five minutes</w:t>
      </w:r>
      <w:r>
        <w:rPr>
          <w:rFonts w:ascii="Times New Roman" w:hAnsi="Times New Roman" w:cs="Times New Roman"/>
          <w:lang w:eastAsia="zh-CN"/>
        </w:rPr>
        <w:t>, but the car didn't come yet</w:t>
      </w:r>
      <w:r>
        <w:rPr>
          <w:rFonts w:ascii="Times New Roman" w:hAnsi="Times New Roman" w:cs="Times New Roman"/>
        </w:rPr>
        <w:t xml:space="preserve">. </w:t>
      </w:r>
      <w:r>
        <w:rPr>
          <w:rFonts w:ascii="Times New Roman" w:hAnsi="Times New Roman" w:cs="Times New Roman"/>
          <w:lang w:eastAsia="zh-CN"/>
        </w:rPr>
        <w:t xml:space="preserve">So, </w:t>
      </w:r>
      <w:r>
        <w:rPr>
          <w:rFonts w:ascii="Times New Roman" w:hAnsi="Times New Roman" w:cs="Times New Roman"/>
        </w:rPr>
        <w:t>I went over to look for the car, and then I saw the car's driver was either Indian or Bangladeshi</w:t>
      </w:r>
      <w:r>
        <w:rPr>
          <w:rFonts w:ascii="Times New Roman" w:hAnsi="Times New Roman" w:cs="Times New Roman"/>
          <w:lang w:eastAsia="zh-CN"/>
        </w:rPr>
        <w:t xml:space="preserve">. </w:t>
      </w:r>
      <w:r>
        <w:rPr>
          <w:rFonts w:ascii="Times New Roman" w:hAnsi="Times New Roman" w:cs="Times New Roman"/>
        </w:rPr>
        <w:t xml:space="preserve">She smiled </w:t>
      </w:r>
      <w:r>
        <w:rPr>
          <w:rFonts w:ascii="Times New Roman" w:hAnsi="Times New Roman" w:cs="Times New Roman"/>
          <w:lang w:eastAsia="zh-CN"/>
        </w:rPr>
        <w:t xml:space="preserve">happily and </w:t>
      </w:r>
      <w:r>
        <w:rPr>
          <w:rFonts w:ascii="Times New Roman" w:hAnsi="Times New Roman" w:cs="Times New Roman"/>
        </w:rPr>
        <w:t>said, "</w:t>
      </w:r>
      <w:r>
        <w:rPr>
          <w:rFonts w:ascii="Times New Roman" w:hAnsi="Times New Roman" w:cs="Times New Roman"/>
          <w:lang w:eastAsia="zh-CN"/>
        </w:rPr>
        <w:t xml:space="preserve">Pass </w:t>
      </w:r>
      <w:r>
        <w:rPr>
          <w:rFonts w:ascii="Times New Roman" w:hAnsi="Times New Roman" w:cs="Times New Roman"/>
        </w:rPr>
        <w:t>five minutes</w:t>
      </w:r>
      <w:r>
        <w:rPr>
          <w:rFonts w:ascii="Times New Roman" w:hAnsi="Times New Roman" w:cs="Times New Roman"/>
          <w:lang w:eastAsia="zh-CN"/>
        </w:rPr>
        <w:t xml:space="preserve">, </w:t>
      </w:r>
      <w:r>
        <w:rPr>
          <w:rFonts w:ascii="Times New Roman" w:hAnsi="Times New Roman" w:cs="Times New Roman"/>
        </w:rPr>
        <w:t>you should pay".</w:t>
      </w:r>
    </w:p>
    <w:p w14:paraId="0B219DD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07</w:t>
      </w:r>
      <w:r>
        <w:rPr>
          <w:rFonts w:ascii="Times New Roman" w:hAnsi="Times New Roman" w:cs="Times New Roman"/>
        </w:rPr>
        <w:t>:</w:t>
      </w:r>
      <w:r>
        <w:rPr>
          <w:rFonts w:ascii="Times New Roman" w:hAnsi="Times New Roman" w:cs="Times New Roman"/>
          <w:lang w:eastAsia="zh-CN"/>
        </w:rPr>
        <w:t>48</w:t>
      </w:r>
      <w:r>
        <w:rPr>
          <w:rFonts w:ascii="Times New Roman" w:hAnsi="Times New Roman" w:cs="Times New Roman"/>
        </w:rPr>
        <w:t>): He wants you to pay more, right?</w:t>
      </w:r>
    </w:p>
    <w:p w14:paraId="212B6CA8">
      <w:pPr>
        <w:jc w:val="both"/>
        <w:rPr>
          <w:rFonts w:ascii="Times New Roman" w:hAnsi="Times New Roman" w:cs="Times New Roman"/>
        </w:rPr>
      </w:pPr>
      <w:r>
        <w:rPr>
          <w:rFonts w:ascii="Times New Roman" w:hAnsi="Times New Roman" w:cs="Times New Roman"/>
        </w:rPr>
        <w:t>Tiano (01:</w:t>
      </w:r>
      <w:r>
        <w:rPr>
          <w:rFonts w:ascii="Times New Roman" w:hAnsi="Times New Roman" w:cs="Times New Roman"/>
          <w:lang w:eastAsia="zh-CN"/>
        </w:rPr>
        <w:t>07</w:t>
      </w:r>
      <w:r>
        <w:rPr>
          <w:rFonts w:ascii="Times New Roman" w:hAnsi="Times New Roman" w:cs="Times New Roman"/>
        </w:rPr>
        <w:t>:</w:t>
      </w:r>
      <w:r>
        <w:rPr>
          <w:rFonts w:ascii="Times New Roman" w:hAnsi="Times New Roman" w:cs="Times New Roman"/>
          <w:lang w:eastAsia="zh-CN"/>
        </w:rPr>
        <w:t>50</w:t>
      </w:r>
      <w:r>
        <w:rPr>
          <w:rFonts w:ascii="Times New Roman" w:hAnsi="Times New Roman" w:cs="Times New Roman"/>
        </w:rPr>
        <w:t xml:space="preserve">): There's also a timeout for money, which </w:t>
      </w:r>
      <w:r>
        <w:rPr>
          <w:rFonts w:ascii="Times New Roman" w:hAnsi="Times New Roman" w:cs="Times New Roman"/>
          <w:lang w:eastAsia="zh-CN"/>
        </w:rPr>
        <w:t>happened</w:t>
      </w:r>
      <w:r>
        <w:rPr>
          <w:rFonts w:ascii="Times New Roman" w:hAnsi="Times New Roman" w:cs="Times New Roman"/>
        </w:rPr>
        <w:t xml:space="preserve"> to me once.</w:t>
      </w:r>
    </w:p>
    <w:p w14:paraId="6069F22D">
      <w:pPr>
        <w:jc w:val="both"/>
        <w:rPr>
          <w:rFonts w:ascii="Times New Roman" w:hAnsi="Times New Roman" w:cs="Times New Roman"/>
        </w:rPr>
      </w:pPr>
      <w:r>
        <w:rPr>
          <w:rFonts w:ascii="Times New Roman" w:hAnsi="Times New Roman" w:cs="Times New Roman"/>
        </w:rPr>
        <w:t>LeiLei(01:07:54): You timed out.</w:t>
      </w:r>
    </w:p>
    <w:p w14:paraId="3831183C">
      <w:pPr>
        <w:jc w:val="both"/>
        <w:rPr>
          <w:rFonts w:ascii="Times New Roman" w:hAnsi="Times New Roman" w:cs="Times New Roman"/>
        </w:rPr>
      </w:pPr>
      <w:r>
        <w:rPr>
          <w:rFonts w:ascii="Times New Roman" w:hAnsi="Times New Roman" w:cs="Times New Roman"/>
        </w:rPr>
        <w:t>Li Pinghe (01:07:55): Yeah, DaTian, you'</w:t>
      </w:r>
      <w:r>
        <w:rPr>
          <w:rFonts w:ascii="Times New Roman" w:hAnsi="Times New Roman" w:cs="Times New Roman"/>
          <w:lang w:eastAsia="zh-CN"/>
        </w:rPr>
        <w:t xml:space="preserve">re </w:t>
      </w:r>
      <w:r>
        <w:rPr>
          <w:rFonts w:ascii="Times New Roman" w:hAnsi="Times New Roman" w:cs="Times New Roman"/>
        </w:rPr>
        <w:t xml:space="preserve">especially right, especially the Indian or Bangladeshi woman, and then </w:t>
      </w:r>
      <w:r>
        <w:rPr>
          <w:rFonts w:ascii="Times New Roman" w:hAnsi="Times New Roman" w:cs="Times New Roman"/>
          <w:lang w:eastAsia="zh-CN"/>
        </w:rPr>
        <w:t xml:space="preserve">she </w:t>
      </w:r>
      <w:r>
        <w:rPr>
          <w:rFonts w:ascii="Times New Roman" w:hAnsi="Times New Roman" w:cs="Times New Roman"/>
        </w:rPr>
        <w:t xml:space="preserve">sees you're Chinese, and then you didn't come, I'm pleased, I'm time, you're </w:t>
      </w:r>
      <w:r>
        <w:rPr>
          <w:rFonts w:ascii="Times New Roman" w:hAnsi="Times New Roman" w:cs="Times New Roman"/>
          <w:lang w:eastAsia="zh-CN"/>
        </w:rPr>
        <w:t xml:space="preserve">going to </w:t>
      </w:r>
      <w:r>
        <w:rPr>
          <w:rFonts w:ascii="Times New Roman" w:hAnsi="Times New Roman" w:cs="Times New Roman"/>
        </w:rPr>
        <w:t>pay, I'm going to go. I'm going to go.</w:t>
      </w:r>
    </w:p>
    <w:p w14:paraId="6EA31047">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(01:08:24): You just answered my 15th question about whether you've encountered a situation where you couldn't understand and accept the problem because of cultural differences, and that's what you're talking about. DaTian</w:t>
      </w:r>
      <w:r>
        <w:rPr>
          <w:rFonts w:ascii="Times New Roman" w:hAnsi="Times New Roman" w:cs="Times New Roman"/>
          <w:lang w:eastAsia="zh-CN"/>
        </w:rPr>
        <w:t xml:space="preserve">, </w:t>
      </w:r>
      <w:r>
        <w:rPr>
          <w:rFonts w:ascii="Times New Roman" w:hAnsi="Times New Roman" w:cs="Times New Roman"/>
        </w:rPr>
        <w:t>you have a lot of local friends. Have you ever had anything that you couldn't accept because of cultural differences during your cross-cultural interactions with them?</w:t>
      </w:r>
    </w:p>
    <w:p w14:paraId="3D089DF8">
      <w:pPr>
        <w:jc w:val="both"/>
        <w:rPr>
          <w:rFonts w:ascii="Times New Roman" w:hAnsi="Times New Roman" w:cs="Times New Roman"/>
        </w:rPr>
      </w:pPr>
      <w:r>
        <w:rPr>
          <w:rFonts w:ascii="Times New Roman" w:hAnsi="Times New Roman" w:cs="Times New Roman"/>
        </w:rPr>
        <w:t>Tiano(01:08:45): I'm a little bit more accepting. I've thought about these issues because I usually talk to them a lot, and I think the main thing is to respect each other, and that's very important. You must respect them, you must accept their strengths, and you have to accept their weaknesses at the same time. In fact, whether it is local</w:t>
      </w:r>
      <w:r>
        <w:rPr>
          <w:rFonts w:ascii="Times New Roman" w:hAnsi="Times New Roman" w:cs="Times New Roman"/>
          <w:lang w:eastAsia="zh-CN"/>
        </w:rPr>
        <w:t xml:space="preserve">, </w:t>
      </w:r>
      <w:r>
        <w:rPr>
          <w:rFonts w:hint="eastAsia" w:ascii="Times New Roman" w:hAnsi="Times New Roman" w:cs="Times New Roman"/>
          <w:lang w:val="en-US" w:eastAsia="zh-CN"/>
        </w:rPr>
        <w:t xml:space="preserve">Malaysian </w:t>
      </w:r>
      <w:r>
        <w:rPr>
          <w:rFonts w:ascii="Times New Roman" w:hAnsi="Times New Roman" w:cs="Times New Roman"/>
        </w:rPr>
        <w:t>Chinese or Malay, Indians have a lot of shortcomings</w:t>
      </w:r>
      <w:r>
        <w:rPr>
          <w:rFonts w:ascii="Times New Roman" w:hAnsi="Times New Roman" w:cs="Times New Roman"/>
          <w:lang w:eastAsia="zh-CN"/>
        </w:rPr>
        <w:t xml:space="preserve">. Their </w:t>
      </w:r>
      <w:r>
        <w:rPr>
          <w:rFonts w:ascii="Times New Roman" w:hAnsi="Times New Roman" w:cs="Times New Roman"/>
        </w:rPr>
        <w:t xml:space="preserve">religious beliefs, customs, and festivals </w:t>
      </w:r>
      <w:r>
        <w:rPr>
          <w:rFonts w:ascii="Times New Roman" w:hAnsi="Times New Roman" w:cs="Times New Roman"/>
          <w:lang w:eastAsia="zh-CN"/>
        </w:rPr>
        <w:t>are different</w:t>
      </w:r>
      <w:r>
        <w:rPr>
          <w:rFonts w:ascii="Times New Roman" w:hAnsi="Times New Roman" w:cs="Times New Roman"/>
        </w:rPr>
        <w:t xml:space="preserve">. </w:t>
      </w:r>
      <w:r>
        <w:rPr>
          <w:rFonts w:ascii="Times New Roman" w:hAnsi="Times New Roman" w:cs="Times New Roman"/>
          <w:lang w:eastAsia="zh-CN"/>
        </w:rPr>
        <w:t xml:space="preserve">There is a big difference between us and the </w:t>
      </w:r>
      <w:r>
        <w:rPr>
          <w:rFonts w:hint="eastAsia" w:ascii="Times New Roman" w:hAnsi="Times New Roman" w:cs="Times New Roman"/>
          <w:lang w:val="en-US" w:eastAsia="zh-CN"/>
        </w:rPr>
        <w:t xml:space="preserve">Malaysian </w:t>
      </w:r>
      <w:r>
        <w:rPr>
          <w:rFonts w:ascii="Times New Roman" w:hAnsi="Times New Roman" w:cs="Times New Roman"/>
          <w:lang w:eastAsia="zh-CN"/>
        </w:rPr>
        <w:t>Chinese</w:t>
      </w:r>
      <w:r>
        <w:rPr>
          <w:rFonts w:ascii="Times New Roman" w:hAnsi="Times New Roman" w:cs="Times New Roman"/>
        </w:rPr>
        <w:t>, and we can feel it. It's that we can feel the difference, but I won't talk about it; I'll respect them, and maybe if we're close, we'll talk about these differences. They will respectfully ask about some of the things that we do, and my close friends will respectfully ask</w:t>
      </w:r>
      <w:r>
        <w:rPr>
          <w:rFonts w:ascii="Times New Roman" w:hAnsi="Times New Roman" w:cs="Times New Roman"/>
          <w:lang w:eastAsia="zh-CN"/>
        </w:rPr>
        <w:t xml:space="preserve">, </w:t>
      </w:r>
      <w:r>
        <w:rPr>
          <w:rFonts w:ascii="Times New Roman" w:hAnsi="Times New Roman" w:cs="Times New Roman"/>
        </w:rPr>
        <w:t>maybe politely</w:t>
      </w:r>
      <w:r>
        <w:rPr>
          <w:rFonts w:ascii="Times New Roman" w:hAnsi="Times New Roman" w:cs="Times New Roman"/>
          <w:lang w:eastAsia="zh-CN"/>
        </w:rPr>
        <w:t xml:space="preserve">, </w:t>
      </w:r>
      <w:r>
        <w:rPr>
          <w:rFonts w:ascii="Times New Roman" w:hAnsi="Times New Roman" w:cs="Times New Roman"/>
        </w:rPr>
        <w:t xml:space="preserve">what your view on this is, including some of the more sensitive issues, and they </w:t>
      </w:r>
      <w:r>
        <w:rPr>
          <w:rFonts w:ascii="Times New Roman" w:hAnsi="Times New Roman" w:cs="Times New Roman"/>
          <w:lang w:eastAsia="zh-CN"/>
        </w:rPr>
        <w:t>will</w:t>
      </w:r>
      <w:r>
        <w:rPr>
          <w:rFonts w:ascii="Times New Roman" w:hAnsi="Times New Roman" w:cs="Times New Roman"/>
        </w:rPr>
        <w:t xml:space="preserve"> just tentatively ask me about it. I also pay more attention to some of their local news</w:t>
      </w:r>
      <w:r>
        <w:rPr>
          <w:rFonts w:ascii="Times New Roman" w:hAnsi="Times New Roman" w:cs="Times New Roman"/>
          <w:lang w:eastAsia="zh-CN"/>
        </w:rPr>
        <w:t xml:space="preserve">, </w:t>
      </w:r>
      <w:r>
        <w:rPr>
          <w:rFonts w:ascii="Times New Roman" w:hAnsi="Times New Roman" w:cs="Times New Roman"/>
        </w:rPr>
        <w:t>including politics, economy, culture, and such things</w:t>
      </w:r>
      <w:r>
        <w:rPr>
          <w:rFonts w:ascii="Times New Roman" w:hAnsi="Times New Roman" w:cs="Times New Roman"/>
          <w:lang w:eastAsia="zh-CN"/>
        </w:rPr>
        <w:t>.</w:t>
      </w:r>
      <w:r>
        <w:rPr>
          <w:rFonts w:ascii="Times New Roman" w:hAnsi="Times New Roman" w:cs="Times New Roman"/>
        </w:rPr>
        <w:t xml:space="preserve"> If you respect them, they will respect you.</w:t>
      </w:r>
    </w:p>
    <w:p w14:paraId="4ADA25C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(01:10:08): </w:t>
      </w:r>
      <w:r>
        <w:rPr>
          <w:rFonts w:ascii="Times New Roman" w:hAnsi="Times New Roman" w:cs="Times New Roman"/>
          <w:lang w:eastAsia="zh-CN"/>
        </w:rPr>
        <w:t xml:space="preserve">Respect is </w:t>
      </w:r>
      <w:r>
        <w:rPr>
          <w:rFonts w:ascii="Times New Roman" w:hAnsi="Times New Roman" w:cs="Times New Roman"/>
        </w:rPr>
        <w:t>mutual!</w:t>
      </w:r>
    </w:p>
    <w:p w14:paraId="04DFA6D9">
      <w:pPr>
        <w:jc w:val="both"/>
        <w:rPr>
          <w:rFonts w:ascii="Times New Roman" w:hAnsi="Times New Roman" w:cs="Times New Roman"/>
          <w:lang w:eastAsia="zh-CN"/>
        </w:rPr>
      </w:pPr>
      <w:r>
        <w:rPr>
          <w:rFonts w:ascii="Times New Roman" w:hAnsi="Times New Roman" w:cs="Times New Roman"/>
        </w:rPr>
        <w:t>Tiano (01:10:10): Yes. I have some Indian friends, and we play</w:t>
      </w:r>
      <w:r>
        <w:rPr>
          <w:rFonts w:ascii="Times New Roman" w:hAnsi="Times New Roman" w:cs="Times New Roman"/>
          <w:lang w:eastAsia="zh-CN"/>
        </w:rPr>
        <w:t xml:space="preserve"> </w:t>
      </w:r>
      <w:r>
        <w:rPr>
          <w:rFonts w:ascii="Times New Roman" w:hAnsi="Times New Roman" w:cs="Times New Roman"/>
        </w:rPr>
        <w:t>pretty well together. And I would be happy to learn about their culture and religion. Sometimes, I don't understand what they're saying, and then he'll just take out his phone, google it, and find me some of their stuff. And then he would tell me what it was</w:t>
      </w:r>
      <w:r>
        <w:rPr>
          <w:rFonts w:ascii="Times New Roman" w:hAnsi="Times New Roman" w:cs="Times New Roman"/>
          <w:lang w:eastAsia="zh-CN"/>
        </w:rPr>
        <w:t>.</w:t>
      </w:r>
    </w:p>
    <w:p w14:paraId="37F0DA2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(01:10:31): Then your communication is quite harmonious</w:t>
      </w:r>
      <w:r>
        <w:rPr>
          <w:rFonts w:ascii="Times New Roman" w:hAnsi="Times New Roman" w:cs="Times New Roman"/>
          <w:lang w:eastAsia="zh-CN"/>
        </w:rPr>
        <w:t xml:space="preserve">. </w:t>
      </w:r>
      <w:r>
        <w:rPr>
          <w:rFonts w:ascii="Times New Roman" w:hAnsi="Times New Roman" w:cs="Times New Roman"/>
        </w:rPr>
        <w:t xml:space="preserve">Because when one group shared the </w:t>
      </w:r>
      <w:r>
        <w:rPr>
          <w:rFonts w:ascii="Times New Roman" w:hAnsi="Times New Roman" w:cs="Times New Roman"/>
          <w:lang w:eastAsia="zh-CN"/>
        </w:rPr>
        <w:t xml:space="preserve">custom of </w:t>
      </w:r>
      <w:r>
        <w:rPr>
          <w:rFonts w:ascii="Times New Roman" w:hAnsi="Times New Roman" w:cs="Times New Roman"/>
        </w:rPr>
        <w:t xml:space="preserve">praying </w:t>
      </w:r>
      <w:r>
        <w:rPr>
          <w:rFonts w:ascii="Times New Roman" w:hAnsi="Times New Roman" w:cs="Times New Roman"/>
          <w:lang w:eastAsia="zh-CN"/>
        </w:rPr>
        <w:t xml:space="preserve">the rosary </w:t>
      </w:r>
      <w:r>
        <w:rPr>
          <w:rFonts w:ascii="Times New Roman" w:hAnsi="Times New Roman" w:cs="Times New Roman"/>
        </w:rPr>
        <w:t xml:space="preserve">five times a day </w:t>
      </w:r>
      <w:r>
        <w:rPr>
          <w:rFonts w:ascii="Times New Roman" w:hAnsi="Times New Roman" w:cs="Times New Roman"/>
          <w:lang w:eastAsia="zh-CN"/>
        </w:rPr>
        <w:t xml:space="preserve">over here, </w:t>
      </w:r>
      <w:r>
        <w:rPr>
          <w:rFonts w:ascii="Times New Roman" w:hAnsi="Times New Roman" w:cs="Times New Roman"/>
        </w:rPr>
        <w:t>there were students who couldn't stand the sound of that prayer.</w:t>
      </w:r>
    </w:p>
    <w:p w14:paraId="0099F6C6">
      <w:pPr>
        <w:jc w:val="both"/>
        <w:rPr>
          <w:rFonts w:ascii="Times New Roman" w:hAnsi="Times New Roman" w:cs="Times New Roman"/>
        </w:rPr>
      </w:pPr>
      <w:r>
        <w:rPr>
          <w:rFonts w:ascii="Times New Roman" w:hAnsi="Times New Roman" w:cs="Times New Roman"/>
        </w:rPr>
        <w:t xml:space="preserve">Tiano(01:11:01): I have a good relationship with my local Malay friends. I respect their religious </w:t>
      </w:r>
      <w:r>
        <w:rPr>
          <w:rFonts w:ascii="Times New Roman" w:hAnsi="Times New Roman" w:cs="Times New Roman"/>
          <w:lang w:eastAsia="zh-CN"/>
        </w:rPr>
        <w:t>beliefs, and I would ask them some questions about their religion</w:t>
      </w:r>
      <w:r>
        <w:rPr>
          <w:rFonts w:ascii="Times New Roman" w:hAnsi="Times New Roman" w:cs="Times New Roman"/>
        </w:rPr>
        <w:t xml:space="preserve"> characteristically, and they would tell me about it very </w:t>
      </w:r>
      <w:r>
        <w:rPr>
          <w:rFonts w:ascii="Times New Roman" w:hAnsi="Times New Roman" w:cs="Times New Roman"/>
          <w:lang w:eastAsia="zh-CN"/>
        </w:rPr>
        <w:t>seriously</w:t>
      </w:r>
      <w:r>
        <w:rPr>
          <w:rFonts w:ascii="Times New Roman" w:hAnsi="Times New Roman" w:cs="Times New Roman"/>
        </w:rPr>
        <w:t>. Last year</w:t>
      </w:r>
      <w:r>
        <w:rPr>
          <w:rFonts w:ascii="Times New Roman" w:hAnsi="Times New Roman" w:cs="Times New Roman"/>
          <w:lang w:eastAsia="zh-CN"/>
        </w:rPr>
        <w:t xml:space="preserve">, </w:t>
      </w:r>
      <w:r>
        <w:rPr>
          <w:rFonts w:ascii="Times New Roman" w:hAnsi="Times New Roman" w:cs="Times New Roman"/>
        </w:rPr>
        <w:t xml:space="preserve">I was interning in a hospital </w:t>
      </w:r>
      <w:r>
        <w:rPr>
          <w:rFonts w:ascii="Times New Roman" w:hAnsi="Times New Roman" w:cs="Times New Roman"/>
          <w:lang w:eastAsia="zh-CN"/>
        </w:rPr>
        <w:t>in Malaysia</w:t>
      </w:r>
      <w:r>
        <w:rPr>
          <w:rFonts w:ascii="Times New Roman" w:hAnsi="Times New Roman" w:cs="Times New Roman"/>
        </w:rPr>
        <w:t xml:space="preserve">, just in time for Eid, and I also helped them do some charity clinics. </w:t>
      </w:r>
      <w:r>
        <w:rPr>
          <w:rFonts w:hint="eastAsia" w:ascii="Times New Roman" w:hAnsi="Times New Roman" w:cs="Times New Roman"/>
          <w:lang w:eastAsia="zh-CN"/>
        </w:rPr>
        <w:t>T</w:t>
      </w:r>
      <w:r>
        <w:rPr>
          <w:rFonts w:ascii="Times New Roman" w:hAnsi="Times New Roman" w:cs="Times New Roman"/>
        </w:rPr>
        <w:t>he locals were very happy to talk to me about some of these things. There are two more that are close; this kind of Malay classmate also helped me with the name of their religion.</w:t>
      </w:r>
    </w:p>
    <w:p w14:paraId="23637FFD">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(01:11:44): I think Malay natives are very welcoming regarding life. I remember once </w:t>
      </w:r>
      <w:r>
        <w:rPr>
          <w:rFonts w:ascii="Times New Roman" w:hAnsi="Times New Roman" w:cs="Times New Roman"/>
          <w:lang w:eastAsia="zh-CN"/>
        </w:rPr>
        <w:t xml:space="preserve">I went to </w:t>
      </w:r>
      <w:r>
        <w:rPr>
          <w:rFonts w:ascii="Times New Roman" w:hAnsi="Times New Roman" w:cs="Times New Roman"/>
        </w:rPr>
        <w:t xml:space="preserve">look for a restaurant to buy fried chicken; I did not know how to go, so I just randomly asked a Malay student who was eating. He was not using his hands to eat. Then, he told me once, he seemed to see me seem to understand, then anyway, I went forward, probably should be 500 meters away from him, and then he caught up, and rice in hand. Then he said, I'm afraid that you can not find, or I'd better take you to it, I said, but you're eating, and so you come back then. I said, but you're eating if you come back then, what if </w:t>
      </w:r>
      <w:r>
        <w:rPr>
          <w:rFonts w:ascii="Times New Roman" w:hAnsi="Times New Roman" w:cs="Times New Roman"/>
          <w:lang w:eastAsia="zh-CN"/>
        </w:rPr>
        <w:t>the food is cold</w:t>
      </w:r>
      <w:r>
        <w:rPr>
          <w:rFonts w:ascii="Times New Roman" w:hAnsi="Times New Roman" w:cs="Times New Roman"/>
        </w:rPr>
        <w:t>? He said it was OK, and then he took me a 10-minute walk to find the place.</w:t>
      </w:r>
    </w:p>
    <w:p w14:paraId="237CA958">
      <w:pPr>
        <w:jc w:val="both"/>
        <w:rPr>
          <w:rFonts w:ascii="Times New Roman" w:hAnsi="Times New Roman" w:cs="Times New Roman"/>
        </w:rPr>
      </w:pPr>
      <w:r>
        <w:rPr>
          <w:rFonts w:ascii="Times New Roman" w:hAnsi="Times New Roman" w:cs="Times New Roman"/>
        </w:rPr>
        <w:t xml:space="preserve">Tiano Ota(01:12:28): </w:t>
      </w:r>
      <w:r>
        <w:rPr>
          <w:rFonts w:hint="eastAsia" w:ascii="Times New Roman" w:hAnsi="Times New Roman" w:cs="Times New Roman"/>
          <w:lang w:eastAsia="zh-CN"/>
        </w:rPr>
        <w:t>T</w:t>
      </w:r>
      <w:r>
        <w:rPr>
          <w:rFonts w:ascii="Times New Roman" w:hAnsi="Times New Roman" w:cs="Times New Roman"/>
        </w:rPr>
        <w:t>here are two extremes regarding their academics</w:t>
      </w:r>
      <w:r>
        <w:rPr>
          <w:rFonts w:ascii="Times New Roman" w:hAnsi="Times New Roman" w:cs="Times New Roman"/>
          <w:lang w:eastAsia="zh-CN"/>
        </w:rPr>
        <w:t xml:space="preserve">. </w:t>
      </w:r>
      <w:r>
        <w:rPr>
          <w:rFonts w:ascii="Times New Roman" w:hAnsi="Times New Roman" w:cs="Times New Roman"/>
        </w:rPr>
        <w:t xml:space="preserve">The good ones are particularly good, </w:t>
      </w:r>
      <w:r>
        <w:rPr>
          <w:rFonts w:ascii="Times New Roman" w:hAnsi="Times New Roman" w:cs="Times New Roman"/>
          <w:lang w:eastAsia="zh-CN"/>
        </w:rPr>
        <w:t xml:space="preserve">and </w:t>
      </w:r>
      <w:r>
        <w:rPr>
          <w:rFonts w:ascii="Times New Roman" w:hAnsi="Times New Roman" w:cs="Times New Roman"/>
        </w:rPr>
        <w:t>the bad ones are bad.</w:t>
      </w:r>
    </w:p>
    <w:p w14:paraId="502A3F21">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(01:12:37): Indeed.</w:t>
      </w:r>
    </w:p>
    <w:p w14:paraId="6C967E2D">
      <w:pPr>
        <w:jc w:val="both"/>
        <w:rPr>
          <w:rFonts w:ascii="Times New Roman" w:hAnsi="Times New Roman" w:cs="Times New Roman"/>
        </w:rPr>
      </w:pPr>
      <w:r>
        <w:rPr>
          <w:rFonts w:ascii="Times New Roman" w:hAnsi="Times New Roman" w:cs="Times New Roman"/>
        </w:rPr>
        <w:t xml:space="preserve">Tiano(01:12:37)： A lot of people, when you look at </w:t>
      </w:r>
      <w:r>
        <w:rPr>
          <w:rFonts w:ascii="Times New Roman" w:hAnsi="Times New Roman" w:cs="Times New Roman"/>
          <w:lang w:eastAsia="zh-CN"/>
        </w:rPr>
        <w:t>how they speak,</w:t>
      </w:r>
      <w:r>
        <w:rPr>
          <w:rFonts w:ascii="Times New Roman" w:hAnsi="Times New Roman" w:cs="Times New Roman"/>
        </w:rPr>
        <w:t xml:space="preserve"> are the top talent. I think it also has something to do with their local education system. They start from secondary university on this kind of education system, including what read </w:t>
      </w:r>
      <w:r>
        <w:rPr>
          <w:rFonts w:ascii="Times New Roman" w:hAnsi="Times New Roman" w:cs="Times New Roman"/>
          <w:lang w:eastAsia="zh-CN"/>
        </w:rPr>
        <w:t xml:space="preserve">junior high school and </w:t>
      </w:r>
      <w:r>
        <w:rPr>
          <w:rFonts w:ascii="Times New Roman" w:hAnsi="Times New Roman" w:cs="Times New Roman"/>
        </w:rPr>
        <w:t>international schools. It is the stratification of the education system that leads to the stratification of their personal ability when they get to university.</w:t>
      </w:r>
    </w:p>
    <w:p w14:paraId="47C62DA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(01:13:07): I think Galaxy's tutors are </w:t>
      </w:r>
      <w:r>
        <w:rPr>
          <w:rFonts w:ascii="Times New Roman" w:hAnsi="Times New Roman" w:cs="Times New Roman"/>
          <w:lang w:eastAsia="zh-CN"/>
        </w:rPr>
        <w:t xml:space="preserve">more </w:t>
      </w:r>
      <w:r>
        <w:rPr>
          <w:rFonts w:ascii="Times New Roman" w:hAnsi="Times New Roman" w:cs="Times New Roman"/>
        </w:rPr>
        <w:t xml:space="preserve">local, but if his tutors were educated in Europe and the US for their master's and doctoral degrees, </w:t>
      </w:r>
      <w:r>
        <w:rPr>
          <w:rFonts w:ascii="Times New Roman" w:hAnsi="Times New Roman" w:cs="Times New Roman"/>
          <w:lang w:eastAsia="zh-CN"/>
        </w:rPr>
        <w:t xml:space="preserve">they would be more </w:t>
      </w:r>
      <w:r>
        <w:rPr>
          <w:rFonts w:ascii="Times New Roman" w:hAnsi="Times New Roman" w:cs="Times New Roman"/>
        </w:rPr>
        <w:t>open-minded and international.</w:t>
      </w:r>
    </w:p>
    <w:p w14:paraId="0DF2884E">
      <w:pPr>
        <w:jc w:val="both"/>
        <w:rPr>
          <w:rFonts w:ascii="Times New Roman" w:hAnsi="Times New Roman" w:cs="Times New Roman"/>
          <w:lang w:eastAsia="zh-CN"/>
        </w:rPr>
      </w:pPr>
      <w:r>
        <w:rPr>
          <w:rFonts w:ascii="Times New Roman" w:hAnsi="Times New Roman" w:cs="Times New Roman"/>
        </w:rPr>
        <w:t>Li Pinghe (01:13:18): You'</w:t>
      </w:r>
      <w:r>
        <w:rPr>
          <w:rFonts w:ascii="Times New Roman" w:hAnsi="Times New Roman" w:cs="Times New Roman"/>
          <w:lang w:eastAsia="zh-CN"/>
        </w:rPr>
        <w:t xml:space="preserve">re </w:t>
      </w:r>
      <w:r>
        <w:rPr>
          <w:rFonts w:ascii="Times New Roman" w:hAnsi="Times New Roman" w:cs="Times New Roman"/>
        </w:rPr>
        <w:t>absolutely right</w:t>
      </w:r>
      <w:r>
        <w:rPr>
          <w:rFonts w:ascii="Times New Roman" w:hAnsi="Times New Roman" w:cs="Times New Roman"/>
          <w:lang w:eastAsia="zh-CN"/>
        </w:rPr>
        <w:t>.</w:t>
      </w:r>
    </w:p>
    <w:p w14:paraId="0E04D698">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w:t>
      </w:r>
      <w:r>
        <w:rPr>
          <w:rFonts w:ascii="Times New Roman" w:hAnsi="Times New Roman" w:cs="Times New Roman"/>
          <w:lang w:eastAsia="zh-CN"/>
        </w:rPr>
        <w:t>01</w:t>
      </w:r>
      <w:r>
        <w:rPr>
          <w:rFonts w:ascii="Times New Roman" w:hAnsi="Times New Roman" w:cs="Times New Roman"/>
        </w:rPr>
        <w:t>:</w:t>
      </w:r>
      <w:r>
        <w:rPr>
          <w:rFonts w:ascii="Times New Roman" w:hAnsi="Times New Roman" w:cs="Times New Roman"/>
          <w:lang w:eastAsia="zh-CN"/>
        </w:rPr>
        <w:t>13</w:t>
      </w:r>
      <w:r>
        <w:rPr>
          <w:rFonts w:ascii="Times New Roman" w:hAnsi="Times New Roman" w:cs="Times New Roman"/>
        </w:rPr>
        <w:t>:</w:t>
      </w:r>
      <w:r>
        <w:rPr>
          <w:rFonts w:ascii="Times New Roman" w:hAnsi="Times New Roman" w:cs="Times New Roman"/>
          <w:lang w:eastAsia="zh-CN"/>
        </w:rPr>
        <w:t>20</w:t>
      </w:r>
      <w:r>
        <w:rPr>
          <w:rFonts w:ascii="Times New Roman" w:hAnsi="Times New Roman" w:cs="Times New Roman"/>
        </w:rPr>
        <w:t xml:space="preserve">): </w:t>
      </w:r>
      <w:r>
        <w:rPr>
          <w:rFonts w:ascii="Times New Roman" w:hAnsi="Times New Roman" w:cs="Times New Roman"/>
          <w:lang w:eastAsia="zh-CN"/>
        </w:rPr>
        <w:t xml:space="preserve">Kaiwen, during your </w:t>
      </w:r>
      <w:r>
        <w:rPr>
          <w:rFonts w:ascii="Times New Roman" w:hAnsi="Times New Roman" w:cs="Times New Roman"/>
        </w:rPr>
        <w:t>study in Malaysia, did you encounter any cultural differences that you found difficult to accept, such as the religious culture</w:t>
      </w:r>
      <w:r>
        <w:rPr>
          <w:rFonts w:ascii="Times New Roman" w:hAnsi="Times New Roman" w:cs="Times New Roman"/>
          <w:lang w:eastAsia="zh-CN"/>
        </w:rPr>
        <w:t xml:space="preserve">, the dress code </w:t>
      </w:r>
      <w:r>
        <w:rPr>
          <w:rFonts w:ascii="Times New Roman" w:hAnsi="Times New Roman" w:cs="Times New Roman"/>
        </w:rPr>
        <w:t>at university, or the way of communicating with your tutors</w:t>
      </w:r>
      <w:r>
        <w:rPr>
          <w:rFonts w:ascii="Times New Roman" w:hAnsi="Times New Roman" w:cs="Times New Roman"/>
          <w:lang w:eastAsia="zh-CN"/>
        </w:rPr>
        <w:t>?</w:t>
      </w:r>
    </w:p>
    <w:p w14:paraId="4A7D5716">
      <w:pPr>
        <w:jc w:val="both"/>
        <w:rPr>
          <w:rFonts w:hint="eastAsia" w:ascii="Times New Roman" w:hAnsi="Times New Roman"/>
          <w:color w:val="auto"/>
          <w:sz w:val="22"/>
          <w:szCs w:val="24"/>
        </w:rPr>
      </w:pPr>
      <w:r>
        <w:rPr>
          <w:rFonts w:ascii="Times New Roman" w:hAnsi="Times New Roman" w:cs="Times New Roman"/>
          <w:lang w:eastAsia="zh-CN"/>
        </w:rPr>
        <w:t>Douzi(01:13:40</w:t>
      </w:r>
      <w:r>
        <w:rPr>
          <w:rFonts w:ascii="Times New Roman" w:hAnsi="Times New Roman" w:cs="Times New Roman"/>
        </w:rPr>
        <w:t xml:space="preserve">): </w:t>
      </w:r>
      <w:r>
        <w:rPr>
          <w:rFonts w:hint="eastAsia" w:ascii="Times New Roman" w:hAnsi="Times New Roman" w:cs="Times New Roman"/>
          <w:lang w:val="en-US" w:eastAsia="zh-CN"/>
        </w:rPr>
        <w:t>R</w:t>
      </w:r>
      <w:r>
        <w:rPr>
          <w:rFonts w:ascii="Times New Roman" w:hAnsi="Times New Roman" w:cs="Times New Roman"/>
        </w:rPr>
        <w:t xml:space="preserve">eligion is OK because I </w:t>
      </w:r>
      <w:r>
        <w:rPr>
          <w:rFonts w:hint="eastAsia" w:ascii="Times New Roman" w:hAnsi="Times New Roman" w:cs="Times New Roman"/>
          <w:lang w:val="en-US" w:eastAsia="zh-CN"/>
        </w:rPr>
        <w:t>was</w:t>
      </w:r>
      <w:r>
        <w:rPr>
          <w:rFonts w:ascii="Times New Roman" w:hAnsi="Times New Roman" w:cs="Times New Roman"/>
        </w:rPr>
        <w:t xml:space="preserve"> </w:t>
      </w:r>
      <w:r>
        <w:rPr>
          <w:rFonts w:hint="eastAsia" w:ascii="Times New Roman" w:hAnsi="Times New Roman" w:cs="Times New Roman"/>
          <w:lang w:val="en-US" w:eastAsia="zh-CN"/>
        </w:rPr>
        <w:t xml:space="preserve">studying in </w:t>
      </w:r>
      <w:r>
        <w:rPr>
          <w:rFonts w:ascii="Times New Roman" w:hAnsi="Times New Roman" w:cs="Times New Roman"/>
        </w:rPr>
        <w:t xml:space="preserve">a </w:t>
      </w:r>
      <w:r>
        <w:rPr>
          <w:rFonts w:hint="eastAsia" w:ascii="Times New Roman" w:hAnsi="Times New Roman" w:cs="Times New Roman"/>
          <w:lang w:val="en-US" w:eastAsia="zh-CN"/>
        </w:rPr>
        <w:t xml:space="preserve">Malaysian </w:t>
      </w:r>
      <w:r>
        <w:rPr>
          <w:rFonts w:ascii="Times New Roman" w:hAnsi="Times New Roman" w:cs="Times New Roman"/>
        </w:rPr>
        <w:t>Chinese school, and I do not need to say that the class must not be exposed or head wrapped; my</w:t>
      </w:r>
      <w:r>
        <w:rPr>
          <w:rFonts w:ascii="Times New Roman" w:hAnsi="Times New Roman" w:cs="Times New Roman"/>
          <w:lang w:eastAsia="zh-CN"/>
        </w:rPr>
        <w:t xml:space="preserve"> </w:t>
      </w:r>
      <w:r>
        <w:rPr>
          <w:rFonts w:ascii="Times New Roman" w:hAnsi="Times New Roman" w:cs="Times New Roman"/>
        </w:rPr>
        <w:t xml:space="preserve">classmates are also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and Chinese more. </w:t>
      </w:r>
      <w:r>
        <w:rPr>
          <w:rFonts w:hint="eastAsia" w:ascii="Times New Roman" w:hAnsi="Times New Roman"/>
          <w:color w:val="auto"/>
          <w:sz w:val="22"/>
          <w:szCs w:val="24"/>
        </w:rPr>
        <w:t>The most difficult is email correspondence. You can speak with your teachers in China using WeChat. Only emails are accepted in Malaysia, and you must wait a very long time for a response. You have to wait a few of days after his working hours.More frustratingly, if you mailed it on Friday, he might not have realized that he would return it the next week.</w:t>
      </w:r>
    </w:p>
    <w:p w14:paraId="3691F942">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w:t>
      </w:r>
      <w:r>
        <w:rPr>
          <w:rFonts w:ascii="Times New Roman" w:hAnsi="Times New Roman" w:cs="Times New Roman"/>
          <w:lang w:eastAsia="zh-CN"/>
        </w:rPr>
        <w:t>01</w:t>
      </w:r>
      <w:r>
        <w:rPr>
          <w:rFonts w:ascii="Times New Roman" w:hAnsi="Times New Roman" w:cs="Times New Roman"/>
        </w:rPr>
        <w:t>:</w:t>
      </w:r>
      <w:r>
        <w:rPr>
          <w:rFonts w:ascii="Times New Roman" w:hAnsi="Times New Roman" w:cs="Times New Roman"/>
          <w:lang w:eastAsia="zh-CN"/>
        </w:rPr>
        <w:t>14</w:t>
      </w:r>
      <w:r>
        <w:rPr>
          <w:rFonts w:ascii="Times New Roman" w:hAnsi="Times New Roman" w:cs="Times New Roman"/>
        </w:rPr>
        <w:t>:</w:t>
      </w:r>
      <w:r>
        <w:rPr>
          <w:rFonts w:ascii="Times New Roman" w:hAnsi="Times New Roman" w:cs="Times New Roman"/>
          <w:lang w:eastAsia="zh-CN"/>
        </w:rPr>
        <w:t>20</w:t>
      </w:r>
      <w:r>
        <w:rPr>
          <w:rFonts w:ascii="Times New Roman" w:hAnsi="Times New Roman" w:cs="Times New Roman"/>
        </w:rPr>
        <w:t>): Indeed</w:t>
      </w:r>
      <w:r>
        <w:rPr>
          <w:rFonts w:ascii="Times New Roman" w:hAnsi="Times New Roman" w:cs="Times New Roman"/>
          <w:lang w:eastAsia="zh-CN"/>
        </w:rPr>
        <w:t xml:space="preserve">, </w:t>
      </w:r>
      <w:r>
        <w:rPr>
          <w:rFonts w:ascii="Times New Roman" w:hAnsi="Times New Roman" w:cs="Times New Roman"/>
        </w:rPr>
        <w:t>OK, we have two more questions. Suzie</w:t>
      </w:r>
      <w:r>
        <w:rPr>
          <w:rFonts w:hint="eastAsia" w:ascii="Times New Roman" w:hAnsi="Times New Roman" w:cs="Times New Roman"/>
          <w:lang w:eastAsia="zh-CN"/>
        </w:rPr>
        <w:t>,</w:t>
      </w:r>
      <w:r>
        <w:rPr>
          <w:rFonts w:ascii="Times New Roman" w:hAnsi="Times New Roman" w:cs="Times New Roman"/>
        </w:rPr>
        <w:t xml:space="preserve"> in</w:t>
      </w:r>
      <w:r>
        <w:rPr>
          <w:rFonts w:ascii="Times New Roman" w:hAnsi="Times New Roman" w:cs="Times New Roman"/>
          <w:lang w:eastAsia="zh-CN"/>
        </w:rPr>
        <w:t xml:space="preserve"> </w:t>
      </w:r>
      <w:r>
        <w:rPr>
          <w:rFonts w:ascii="Times New Roman" w:hAnsi="Times New Roman" w:cs="Times New Roman"/>
        </w:rPr>
        <w:t xml:space="preserve">what ways do you feel you have grown and improved as a student in </w:t>
      </w:r>
      <w:r>
        <w:rPr>
          <w:rFonts w:ascii="Times New Roman" w:hAnsi="Times New Roman" w:cs="Times New Roman"/>
          <w:lang w:eastAsia="zh-CN"/>
        </w:rPr>
        <w:t>Malaysia</w:t>
      </w:r>
      <w:r>
        <w:rPr>
          <w:rFonts w:ascii="Times New Roman" w:hAnsi="Times New Roman" w:cs="Times New Roman"/>
        </w:rPr>
        <w:t>? Do you have any advice for undergraduate students who will be coming to study in Malaysia?</w:t>
      </w:r>
    </w:p>
    <w:p w14:paraId="291D6AAF">
      <w:pPr>
        <w:jc w:val="both"/>
        <w:rPr>
          <w:rFonts w:ascii="Times New Roman" w:hAnsi="Times New Roman" w:cs="Times New Roman"/>
        </w:rPr>
      </w:pPr>
      <w:r>
        <w:rPr>
          <w:rFonts w:ascii="Times New Roman" w:hAnsi="Times New Roman" w:cs="Times New Roman"/>
        </w:rPr>
        <w:t>Suzie(01:</w:t>
      </w:r>
      <w:r>
        <w:rPr>
          <w:rFonts w:ascii="Times New Roman" w:hAnsi="Times New Roman" w:cs="Times New Roman"/>
          <w:lang w:eastAsia="zh-CN"/>
        </w:rPr>
        <w:t>14</w:t>
      </w:r>
      <w:r>
        <w:rPr>
          <w:rFonts w:ascii="Times New Roman" w:hAnsi="Times New Roman" w:cs="Times New Roman"/>
        </w:rPr>
        <w:t xml:space="preserve">:32): </w:t>
      </w:r>
      <w:r>
        <w:rPr>
          <w:rFonts w:hint="eastAsia" w:ascii="Times New Roman" w:hAnsi="Times New Roman"/>
          <w:color w:val="auto"/>
          <w:sz w:val="22"/>
          <w:szCs w:val="24"/>
        </w:rPr>
        <w:t xml:space="preserve">I wasn't very good at dealing with people at home. But over here, I would feel the need to master interpersonal relationships between getting along with my teachers, so I have improved myself in this area. My English communication is a bit smoother than before because I have been communicating in English. Third, I will try all kinds of opportunities to earn some money. </w:t>
      </w:r>
    </w:p>
    <w:p w14:paraId="5FB924F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17</w:t>
      </w:r>
      <w:r>
        <w:rPr>
          <w:rFonts w:ascii="Times New Roman" w:hAnsi="Times New Roman" w:cs="Times New Roman"/>
        </w:rPr>
        <w:t xml:space="preserve">:29): Do you have any advice </w:t>
      </w:r>
      <w:r>
        <w:rPr>
          <w:rFonts w:ascii="Times New Roman" w:hAnsi="Times New Roman" w:cs="Times New Roman"/>
          <w:lang w:eastAsia="zh-CN"/>
        </w:rPr>
        <w:t xml:space="preserve">for </w:t>
      </w:r>
      <w:r>
        <w:rPr>
          <w:rFonts w:ascii="Times New Roman" w:hAnsi="Times New Roman" w:cs="Times New Roman"/>
        </w:rPr>
        <w:t xml:space="preserve">undergraduate students who want to apply to study in </w:t>
      </w:r>
      <w:r>
        <w:rPr>
          <w:rFonts w:ascii="Times New Roman" w:hAnsi="Times New Roman" w:cs="Times New Roman"/>
          <w:lang w:eastAsia="zh-CN"/>
        </w:rPr>
        <w:t>Malaysia</w:t>
      </w:r>
      <w:r>
        <w:rPr>
          <w:rFonts w:ascii="Times New Roman" w:hAnsi="Times New Roman" w:cs="Times New Roman"/>
        </w:rPr>
        <w:t>?</w:t>
      </w:r>
    </w:p>
    <w:p w14:paraId="26E1DFB1">
      <w:pPr>
        <w:jc w:val="both"/>
        <w:rPr>
          <w:rFonts w:hint="eastAsia" w:ascii="Times New Roman" w:hAnsi="Times New Roman"/>
          <w:color w:val="auto"/>
          <w:sz w:val="22"/>
          <w:szCs w:val="24"/>
        </w:rPr>
      </w:pPr>
      <w:r>
        <w:rPr>
          <w:rFonts w:ascii="Times New Roman" w:hAnsi="Times New Roman" w:cs="Times New Roman"/>
        </w:rPr>
        <w:t xml:space="preserve">Suzie(01:18:40): </w:t>
      </w:r>
      <w:r>
        <w:rPr>
          <w:rFonts w:hint="eastAsia" w:ascii="Times New Roman" w:hAnsi="Times New Roman"/>
          <w:color w:val="auto"/>
          <w:sz w:val="22"/>
          <w:szCs w:val="24"/>
        </w:rPr>
        <w:t>A word of advice. There are quite a few potholes</w:t>
      </w:r>
      <w:r>
        <w:rPr>
          <w:rFonts w:hint="eastAsia" w:ascii="Times New Roman" w:hAnsi="Times New Roman"/>
          <w:color w:val="auto"/>
          <w:sz w:val="22"/>
          <w:szCs w:val="24"/>
          <w:lang w:val="zh-CN" w:eastAsia="zh-CN" w:bidi="zh-CN"/>
        </w:rPr>
        <w:t xml:space="preserve">,such as </w:t>
      </w:r>
      <w:r>
        <w:rPr>
          <w:rFonts w:hint="eastAsia" w:ascii="Times New Roman" w:hAnsi="Times New Roman"/>
          <w:color w:val="auto"/>
          <w:sz w:val="22"/>
          <w:szCs w:val="24"/>
        </w:rPr>
        <w:t>shopping, renting an apartment, exchanging money, or group discussions. Naturally, my friends provide a big help for me. I don't have to worry about shopping, renting an apartment, paying for utilities, buying groceries, or finding a place to eat because my roommate arrived here before me.  Making new Chinese friends who stayed in Malaysia is the other aspect.</w:t>
      </w:r>
    </w:p>
    <w:p w14:paraId="5932F97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(01:19:46): OK, thanks for the advice</w:t>
      </w:r>
      <w:r>
        <w:rPr>
          <w:rFonts w:ascii="Times New Roman" w:hAnsi="Times New Roman" w:cs="Times New Roman"/>
          <w:lang w:eastAsia="zh-CN"/>
        </w:rPr>
        <w:t>.</w:t>
      </w:r>
      <w:r>
        <w:rPr>
          <w:rFonts w:ascii="Times New Roman" w:hAnsi="Times New Roman" w:cs="Times New Roman"/>
        </w:rPr>
        <w:t xml:space="preserve"> LeiLei you? Do you think you have achieved greater growth and progress in what areas?</w:t>
      </w:r>
    </w:p>
    <w:p w14:paraId="4F0C3785">
      <w:pPr>
        <w:jc w:val="both"/>
        <w:rPr>
          <w:rFonts w:ascii="Times New Roman" w:hAnsi="Times New Roman" w:cs="Times New Roman"/>
        </w:rPr>
      </w:pPr>
      <w:r>
        <w:rPr>
          <w:rFonts w:ascii="Times New Roman" w:hAnsi="Times New Roman" w:cs="Times New Roman"/>
        </w:rPr>
        <w:t>LeiLei(01:20:12):</w:t>
      </w:r>
      <w:r>
        <w:rPr>
          <w:rFonts w:hint="eastAsia" w:ascii="Times New Roman" w:hAnsi="Times New Roman"/>
          <w:color w:val="auto"/>
          <w:sz w:val="22"/>
          <w:szCs w:val="24"/>
        </w:rPr>
        <w:t xml:space="preserve"> First of all, there has been a significant improvement in English.</w:t>
      </w:r>
      <w:r>
        <w:rPr>
          <w:rFonts w:hint="eastAsia" w:ascii="Times New Roman" w:hAnsi="Times New Roman"/>
          <w:color w:val="auto"/>
          <w:sz w:val="22"/>
          <w:szCs w:val="24"/>
          <w:lang w:val="zh-CN" w:eastAsia="zh-CN" w:bidi="zh-CN"/>
        </w:rPr>
        <w:t xml:space="preserve"> B</w:t>
      </w:r>
      <w:r>
        <w:rPr>
          <w:rFonts w:hint="eastAsia" w:ascii="Times New Roman" w:hAnsi="Times New Roman"/>
          <w:color w:val="auto"/>
          <w:sz w:val="22"/>
          <w:szCs w:val="24"/>
        </w:rPr>
        <w:t>ecause spoken language exercises have not been effective in China. </w:t>
      </w:r>
      <w:r>
        <w:rPr>
          <w:rFonts w:hint="eastAsia" w:ascii="Times New Roman" w:hAnsi="Times New Roman"/>
          <w:color w:val="auto"/>
          <w:sz w:val="22"/>
          <w:szCs w:val="24"/>
          <w:lang w:val="zh-CN" w:eastAsia="zh-CN" w:bidi="zh-CN"/>
        </w:rPr>
        <w:t>My</w:t>
      </w:r>
      <w:r>
        <w:rPr>
          <w:rFonts w:hint="eastAsia" w:ascii="Times New Roman" w:hAnsi="Times New Roman"/>
          <w:color w:val="auto"/>
          <w:sz w:val="22"/>
          <w:szCs w:val="24"/>
        </w:rPr>
        <w:t xml:space="preserve"> ability to use English in daily situations</w:t>
      </w:r>
      <w:r>
        <w:rPr>
          <w:rFonts w:hint="eastAsia" w:ascii="Times New Roman" w:hAnsi="Times New Roman"/>
          <w:color w:val="auto"/>
          <w:sz w:val="22"/>
          <w:szCs w:val="24"/>
          <w:lang w:val="zh-CN" w:eastAsia="zh-CN" w:bidi="zh-CN"/>
        </w:rPr>
        <w:t xml:space="preserve"> have</w:t>
      </w:r>
      <w:r>
        <w:rPr>
          <w:rFonts w:hint="eastAsia" w:ascii="Times New Roman" w:hAnsi="Times New Roman"/>
          <w:color w:val="auto"/>
          <w:sz w:val="22"/>
          <w:szCs w:val="24"/>
        </w:rPr>
        <w:t xml:space="preserve"> increase</w:t>
      </w:r>
      <w:r>
        <w:rPr>
          <w:rFonts w:hint="eastAsia" w:ascii="Times New Roman" w:hAnsi="Times New Roman"/>
          <w:color w:val="auto"/>
          <w:sz w:val="22"/>
          <w:szCs w:val="24"/>
          <w:lang w:val="zh-CN" w:eastAsia="zh-CN" w:bidi="zh-CN"/>
        </w:rPr>
        <w:t>d,</w:t>
      </w:r>
      <w:r>
        <w:rPr>
          <w:rFonts w:hint="eastAsia" w:ascii="Times New Roman" w:hAnsi="Times New Roman"/>
          <w:color w:val="auto"/>
          <w:sz w:val="22"/>
          <w:szCs w:val="24"/>
        </w:rPr>
        <w:t xml:space="preserve"> now</w:t>
      </w:r>
      <w:r>
        <w:rPr>
          <w:rFonts w:hint="eastAsia" w:ascii="Times New Roman" w:hAnsi="Times New Roman"/>
          <w:color w:val="auto"/>
          <w:sz w:val="22"/>
          <w:szCs w:val="24"/>
          <w:lang w:val="zh-CN" w:eastAsia="zh-CN" w:bidi="zh-CN"/>
        </w:rPr>
        <w:t xml:space="preserve"> I</w:t>
      </w:r>
      <w:r>
        <w:rPr>
          <w:rFonts w:hint="eastAsia" w:ascii="Times New Roman" w:hAnsi="Times New Roman"/>
          <w:color w:val="auto"/>
          <w:sz w:val="22"/>
          <w:szCs w:val="24"/>
        </w:rPr>
        <w:t xml:space="preserve"> can speak it</w:t>
      </w:r>
      <w:r>
        <w:rPr>
          <w:rFonts w:hint="eastAsia" w:ascii="Times New Roman" w:hAnsi="Times New Roman"/>
          <w:color w:val="auto"/>
          <w:sz w:val="22"/>
          <w:szCs w:val="24"/>
          <w:lang w:val="zh-CN" w:eastAsia="zh-CN" w:bidi="zh-CN"/>
        </w:rPr>
        <w:t xml:space="preserve"> Smoothly</w:t>
      </w:r>
      <w:r>
        <w:rPr>
          <w:rFonts w:hint="eastAsia" w:ascii="Times New Roman" w:hAnsi="Times New Roman"/>
          <w:color w:val="auto"/>
          <w:sz w:val="22"/>
          <w:szCs w:val="24"/>
        </w:rPr>
        <w:t xml:space="preserve">. </w:t>
      </w:r>
      <w:r>
        <w:rPr>
          <w:rFonts w:ascii="Times New Roman" w:hAnsi="Times New Roman" w:cs="Times New Roman"/>
        </w:rPr>
        <w:t xml:space="preserve">Secondly, I may not have encountered such a pitiful teacher for the academic aspect. </w:t>
      </w:r>
      <w:r>
        <w:rPr>
          <w:rFonts w:ascii="Times New Roman" w:hAnsi="Times New Roman" w:cs="Times New Roman"/>
          <w:lang w:eastAsia="zh-CN"/>
        </w:rPr>
        <w:t xml:space="preserve">From the </w:t>
      </w:r>
      <w:r>
        <w:rPr>
          <w:rFonts w:ascii="Times New Roman" w:hAnsi="Times New Roman" w:cs="Times New Roman"/>
        </w:rPr>
        <w:t xml:space="preserve">beginning </w:t>
      </w:r>
      <w:r>
        <w:rPr>
          <w:rFonts w:ascii="Times New Roman" w:hAnsi="Times New Roman" w:cs="Times New Roman"/>
          <w:lang w:eastAsia="zh-CN"/>
        </w:rPr>
        <w:t xml:space="preserve">to the end of </w:t>
      </w:r>
      <w:r>
        <w:rPr>
          <w:rFonts w:ascii="Times New Roman" w:hAnsi="Times New Roman" w:cs="Times New Roman"/>
        </w:rPr>
        <w:t xml:space="preserve">the dissertation, </w:t>
      </w:r>
      <w:r>
        <w:rPr>
          <w:rFonts w:ascii="Times New Roman" w:hAnsi="Times New Roman" w:cs="Times New Roman"/>
          <w:lang w:eastAsia="zh-CN"/>
        </w:rPr>
        <w:t xml:space="preserve">although </w:t>
      </w:r>
      <w:r>
        <w:rPr>
          <w:rFonts w:ascii="Times New Roman" w:hAnsi="Times New Roman" w:cs="Times New Roman"/>
        </w:rPr>
        <w:t xml:space="preserve">I didn't communicate with the teacher very </w:t>
      </w:r>
      <w:r>
        <w:rPr>
          <w:rFonts w:ascii="Times New Roman" w:hAnsi="Times New Roman" w:cs="Times New Roman"/>
          <w:lang w:eastAsia="zh-CN"/>
        </w:rPr>
        <w:t>well</w:t>
      </w:r>
      <w:r>
        <w:rPr>
          <w:rFonts w:ascii="Times New Roman" w:hAnsi="Times New Roman" w:cs="Times New Roman"/>
        </w:rPr>
        <w:t xml:space="preserve">, my grades have been quite good. </w:t>
      </w:r>
      <w:r>
        <w:rPr>
          <w:rFonts w:ascii="Times New Roman" w:hAnsi="Times New Roman" w:cs="Times New Roman"/>
          <w:lang w:eastAsia="zh-CN"/>
        </w:rPr>
        <w:t xml:space="preserve">In fact, </w:t>
      </w:r>
      <w:r>
        <w:rPr>
          <w:rFonts w:ascii="Times New Roman" w:hAnsi="Times New Roman" w:cs="Times New Roman"/>
        </w:rPr>
        <w:t>from the thesis topic selection</w:t>
      </w:r>
      <w:r>
        <w:rPr>
          <w:rFonts w:ascii="Times New Roman" w:hAnsi="Times New Roman" w:cs="Times New Roman"/>
          <w:lang w:eastAsia="zh-CN"/>
        </w:rPr>
        <w:t xml:space="preserve">, </w:t>
      </w:r>
      <w:r>
        <w:rPr>
          <w:rFonts w:ascii="Times New Roman" w:hAnsi="Times New Roman" w:cs="Times New Roman"/>
        </w:rPr>
        <w:t xml:space="preserve">guidance, advice, language, punctuation, and any aspect of the </w:t>
      </w:r>
      <w:r>
        <w:rPr>
          <w:rFonts w:ascii="Times New Roman" w:hAnsi="Times New Roman" w:cs="Times New Roman"/>
          <w:lang w:eastAsia="zh-CN"/>
        </w:rPr>
        <w:t>revision</w:t>
      </w:r>
      <w:r>
        <w:rPr>
          <w:rFonts w:ascii="Times New Roman" w:hAnsi="Times New Roman" w:cs="Times New Roman"/>
        </w:rPr>
        <w:t xml:space="preserve">, my tutor </w:t>
      </w:r>
      <w:r>
        <w:rPr>
          <w:rFonts w:ascii="Times New Roman" w:hAnsi="Times New Roman" w:cs="Times New Roman"/>
          <w:lang w:eastAsia="zh-CN"/>
        </w:rPr>
        <w:t>was very conscientious, and</w:t>
      </w:r>
      <w:r>
        <w:rPr>
          <w:rFonts w:ascii="Times New Roman" w:hAnsi="Times New Roman" w:cs="Times New Roman"/>
        </w:rPr>
        <w:t xml:space="preserve"> I am also very grateful to my tutor.</w:t>
      </w:r>
    </w:p>
    <w:p w14:paraId="65449613">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(01:20:58): Very lucky.</w:t>
      </w:r>
    </w:p>
    <w:p w14:paraId="0B058D4A">
      <w:pPr>
        <w:jc w:val="both"/>
        <w:rPr>
          <w:rFonts w:ascii="Times New Roman" w:hAnsi="Times New Roman" w:cs="Times New Roman"/>
        </w:rPr>
      </w:pPr>
      <w:r>
        <w:rPr>
          <w:rFonts w:ascii="Times New Roman" w:hAnsi="Times New Roman" w:cs="Times New Roman"/>
        </w:rPr>
        <w:t>LeiLei(01:21:00): Yes, I'm still very lucky to have met some friends here who are willing to help me</w:t>
      </w:r>
      <w:r>
        <w:rPr>
          <w:rFonts w:ascii="Times New Roman" w:hAnsi="Times New Roman" w:cs="Times New Roman"/>
          <w:lang w:eastAsia="zh-CN"/>
        </w:rPr>
        <w:t xml:space="preserve">. </w:t>
      </w:r>
      <w:r>
        <w:rPr>
          <w:rFonts w:ascii="Times New Roman" w:hAnsi="Times New Roman" w:cs="Times New Roman"/>
        </w:rPr>
        <w:t>First</w:t>
      </w:r>
      <w:r>
        <w:rPr>
          <w:rFonts w:ascii="Times New Roman" w:hAnsi="Times New Roman" w:cs="Times New Roman"/>
          <w:lang w:eastAsia="zh-CN"/>
        </w:rPr>
        <w:t xml:space="preserve">, </w:t>
      </w:r>
      <w:r>
        <w:rPr>
          <w:rFonts w:ascii="Times New Roman" w:hAnsi="Times New Roman" w:cs="Times New Roman"/>
        </w:rPr>
        <w:t>I suggest that you learn English well when you come here</w:t>
      </w:r>
      <w:r>
        <w:rPr>
          <w:rFonts w:ascii="Times New Roman" w:hAnsi="Times New Roman" w:cs="Times New Roman"/>
          <w:lang w:eastAsia="zh-CN"/>
        </w:rPr>
        <w:t xml:space="preserve">. </w:t>
      </w:r>
      <w:r>
        <w:rPr>
          <w:rFonts w:ascii="Times New Roman" w:hAnsi="Times New Roman" w:cs="Times New Roman"/>
        </w:rPr>
        <w:t>Secondly</w:t>
      </w:r>
      <w:r>
        <w:rPr>
          <w:rFonts w:ascii="Times New Roman" w:hAnsi="Times New Roman" w:cs="Times New Roman"/>
          <w:lang w:eastAsia="zh-CN"/>
        </w:rPr>
        <w:t xml:space="preserve">, </w:t>
      </w:r>
      <w:r>
        <w:rPr>
          <w:rFonts w:ascii="Times New Roman" w:hAnsi="Times New Roman" w:cs="Times New Roman"/>
        </w:rPr>
        <w:t xml:space="preserve">coming here to study is </w:t>
      </w:r>
      <w:r>
        <w:rPr>
          <w:rFonts w:ascii="Times New Roman" w:hAnsi="Times New Roman" w:cs="Times New Roman"/>
          <w:lang w:eastAsia="zh-CN"/>
        </w:rPr>
        <w:t>important</w:t>
      </w:r>
      <w:r>
        <w:rPr>
          <w:rFonts w:ascii="Times New Roman" w:hAnsi="Times New Roman" w:cs="Times New Roman"/>
        </w:rPr>
        <w:t xml:space="preserve"> but not </w:t>
      </w:r>
      <w:r>
        <w:rPr>
          <w:rFonts w:ascii="Times New Roman" w:hAnsi="Times New Roman" w:cs="Times New Roman"/>
          <w:lang w:eastAsia="zh-CN"/>
        </w:rPr>
        <w:t xml:space="preserve">the most </w:t>
      </w:r>
      <w:r>
        <w:rPr>
          <w:rFonts w:ascii="Times New Roman" w:hAnsi="Times New Roman" w:cs="Times New Roman"/>
        </w:rPr>
        <w:t>important thing.</w:t>
      </w:r>
    </w:p>
    <w:p w14:paraId="78CFC609">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(01:21:16): What's </w:t>
      </w:r>
      <w:r>
        <w:rPr>
          <w:rFonts w:ascii="Times New Roman" w:hAnsi="Times New Roman" w:cs="Times New Roman"/>
          <w:lang w:eastAsia="zh-CN"/>
        </w:rPr>
        <w:t xml:space="preserve">the most </w:t>
      </w:r>
      <w:r>
        <w:rPr>
          <w:rFonts w:ascii="Times New Roman" w:hAnsi="Times New Roman" w:cs="Times New Roman"/>
        </w:rPr>
        <w:t>important thing?</w:t>
      </w:r>
    </w:p>
    <w:p w14:paraId="3997991F">
      <w:pPr>
        <w:jc w:val="both"/>
        <w:rPr>
          <w:rFonts w:ascii="Times New Roman" w:hAnsi="Times New Roman" w:cs="Times New Roman"/>
        </w:rPr>
      </w:pPr>
      <w:r>
        <w:rPr>
          <w:rFonts w:ascii="Times New Roman" w:hAnsi="Times New Roman" w:cs="Times New Roman"/>
        </w:rPr>
        <w:t>LeiLei(01:21:17): We all come here alone to live and rent an apartment</w:t>
      </w:r>
      <w:r>
        <w:rPr>
          <w:rFonts w:ascii="Times New Roman" w:hAnsi="Times New Roman" w:cs="Times New Roman"/>
          <w:lang w:eastAsia="zh-CN"/>
        </w:rPr>
        <w:t xml:space="preserve">, and we need to </w:t>
      </w:r>
      <w:r>
        <w:rPr>
          <w:rFonts w:ascii="Times New Roman" w:hAnsi="Times New Roman" w:cs="Times New Roman"/>
        </w:rPr>
        <w:t>exchange emotional problems, cathartic food, and religious and cultural factors</w:t>
      </w:r>
      <w:r>
        <w:rPr>
          <w:rFonts w:ascii="Times New Roman" w:hAnsi="Times New Roman" w:cs="Times New Roman"/>
          <w:lang w:eastAsia="zh-CN"/>
        </w:rPr>
        <w:t xml:space="preserve">. </w:t>
      </w:r>
      <w:r>
        <w:rPr>
          <w:rFonts w:ascii="Times New Roman" w:hAnsi="Times New Roman" w:cs="Times New Roman"/>
        </w:rPr>
        <w:t>But if those who are not ready</w:t>
      </w:r>
      <w:r>
        <w:rPr>
          <w:rFonts w:ascii="Times New Roman" w:hAnsi="Times New Roman" w:cs="Times New Roman"/>
          <w:lang w:eastAsia="zh-CN"/>
        </w:rPr>
        <w:t xml:space="preserve">, </w:t>
      </w:r>
      <w:r>
        <w:rPr>
          <w:rFonts w:ascii="Times New Roman" w:hAnsi="Times New Roman" w:cs="Times New Roman"/>
        </w:rPr>
        <w:t>or in the country are more afraid of living alone</w:t>
      </w:r>
      <w:r>
        <w:rPr>
          <w:rFonts w:ascii="Times New Roman" w:hAnsi="Times New Roman" w:cs="Times New Roman"/>
          <w:lang w:eastAsia="zh-CN"/>
        </w:rPr>
        <w:t xml:space="preserve">, </w:t>
      </w:r>
      <w:r>
        <w:rPr>
          <w:rFonts w:ascii="Times New Roman" w:hAnsi="Times New Roman" w:cs="Times New Roman"/>
        </w:rPr>
        <w:t xml:space="preserve">I do not recommend that they come to study alone, </w:t>
      </w:r>
      <w:r>
        <w:rPr>
          <w:rFonts w:ascii="Times New Roman" w:hAnsi="Times New Roman" w:cs="Times New Roman"/>
          <w:lang w:eastAsia="zh-CN"/>
        </w:rPr>
        <w:t xml:space="preserve">because you will face a lot of </w:t>
      </w:r>
      <w:r>
        <w:rPr>
          <w:rFonts w:ascii="Times New Roman" w:hAnsi="Times New Roman" w:cs="Times New Roman"/>
        </w:rPr>
        <w:t xml:space="preserve">psychological pressure, </w:t>
      </w:r>
      <w:r>
        <w:rPr>
          <w:rFonts w:ascii="Times New Roman" w:hAnsi="Times New Roman" w:cs="Times New Roman"/>
          <w:lang w:eastAsia="zh-CN"/>
        </w:rPr>
        <w:t xml:space="preserve">and you must have a very strong </w:t>
      </w:r>
      <w:r>
        <w:rPr>
          <w:rFonts w:ascii="Times New Roman" w:hAnsi="Times New Roman" w:cs="Times New Roman"/>
        </w:rPr>
        <w:t>ability to withstand</w:t>
      </w:r>
      <w:r>
        <w:rPr>
          <w:rFonts w:ascii="Times New Roman" w:hAnsi="Times New Roman" w:cs="Times New Roman"/>
          <w:lang w:eastAsia="zh-CN"/>
        </w:rPr>
        <w:t xml:space="preserve">, or you will </w:t>
      </w:r>
      <w:r>
        <w:rPr>
          <w:rFonts w:ascii="Times New Roman" w:hAnsi="Times New Roman" w:cs="Times New Roman"/>
        </w:rPr>
        <w:t>want to drop out of university.</w:t>
      </w:r>
    </w:p>
    <w:p w14:paraId="14B003F0">
      <w:pPr>
        <w:jc w:val="both"/>
        <w:rPr>
          <w:rFonts w:ascii="Times New Roman" w:hAnsi="Times New Roman" w:cs="Times New Roman"/>
          <w:lang w:eastAsia="zh-CN"/>
        </w:rPr>
      </w:pPr>
      <w:r>
        <w:rPr>
          <w:rFonts w:ascii="Times New Roman" w:hAnsi="Times New Roman" w:cs="Times New Roman"/>
          <w:lang w:eastAsia="zh-CN"/>
        </w:rPr>
        <w:t>Eva</w:t>
      </w:r>
      <w:r>
        <w:rPr>
          <w:rFonts w:ascii="Times New Roman" w:hAnsi="Times New Roman" w:cs="Times New Roman"/>
        </w:rPr>
        <w:t xml:space="preserve">(01:22:58): </w:t>
      </w:r>
      <w:r>
        <w:rPr>
          <w:rFonts w:ascii="Times New Roman" w:hAnsi="Times New Roman" w:cs="Times New Roman"/>
          <w:lang w:eastAsia="zh-CN"/>
        </w:rPr>
        <w:t xml:space="preserve">Thanks for the advice. Galaxy: In what </w:t>
      </w:r>
      <w:r>
        <w:rPr>
          <w:rFonts w:ascii="Times New Roman" w:hAnsi="Times New Roman" w:cs="Times New Roman"/>
        </w:rPr>
        <w:t xml:space="preserve">ways do you </w:t>
      </w:r>
      <w:r>
        <w:rPr>
          <w:rFonts w:ascii="Times New Roman" w:hAnsi="Times New Roman" w:cs="Times New Roman"/>
          <w:lang w:eastAsia="zh-CN"/>
        </w:rPr>
        <w:t xml:space="preserve">feel </w:t>
      </w:r>
      <w:r>
        <w:rPr>
          <w:rFonts w:ascii="Times New Roman" w:hAnsi="Times New Roman" w:cs="Times New Roman"/>
        </w:rPr>
        <w:t>you have grown</w:t>
      </w:r>
      <w:r>
        <w:rPr>
          <w:rFonts w:ascii="Times New Roman" w:hAnsi="Times New Roman" w:cs="Times New Roman"/>
          <w:lang w:eastAsia="zh-CN"/>
        </w:rPr>
        <w:t>?</w:t>
      </w:r>
    </w:p>
    <w:p w14:paraId="4294F0D4">
      <w:pPr>
        <w:jc w:val="both"/>
        <w:rPr>
          <w:rFonts w:ascii="Times New Roman" w:hAnsi="Times New Roman" w:cs="Times New Roman"/>
          <w:lang w:eastAsia="zh-CN"/>
        </w:rPr>
      </w:pPr>
      <w:r>
        <w:rPr>
          <w:rFonts w:ascii="Times New Roman" w:hAnsi="Times New Roman" w:cs="Times New Roman"/>
        </w:rPr>
        <w:t>Pinghe Li(01:23:03): My growth is similar to everyone else</w:t>
      </w:r>
      <w:r>
        <w:rPr>
          <w:rFonts w:ascii="Times New Roman" w:hAnsi="Times New Roman" w:cs="Times New Roman"/>
          <w:lang w:eastAsia="zh-CN"/>
        </w:rPr>
        <w:t xml:space="preserve">. </w:t>
      </w:r>
      <w:r>
        <w:rPr>
          <w:rFonts w:ascii="Times New Roman" w:hAnsi="Times New Roman" w:cs="Times New Roman"/>
        </w:rPr>
        <w:t>Firstly</w:t>
      </w:r>
      <w:r>
        <w:rPr>
          <w:rFonts w:ascii="Times New Roman" w:hAnsi="Times New Roman" w:cs="Times New Roman"/>
          <w:lang w:eastAsia="zh-CN"/>
        </w:rPr>
        <w:t xml:space="preserve">, </w:t>
      </w:r>
      <w:r>
        <w:rPr>
          <w:rFonts w:ascii="Times New Roman" w:hAnsi="Times New Roman" w:cs="Times New Roman"/>
        </w:rPr>
        <w:t xml:space="preserve">the </w:t>
      </w:r>
      <w:r>
        <w:rPr>
          <w:rFonts w:ascii="Times New Roman" w:hAnsi="Times New Roman" w:cs="Times New Roman"/>
          <w:lang w:eastAsia="zh-CN"/>
        </w:rPr>
        <w:t xml:space="preserve">English </w:t>
      </w:r>
      <w:r>
        <w:rPr>
          <w:rFonts w:ascii="Times New Roman" w:hAnsi="Times New Roman" w:cs="Times New Roman"/>
        </w:rPr>
        <w:t xml:space="preserve">environment </w:t>
      </w:r>
      <w:r>
        <w:rPr>
          <w:rFonts w:ascii="Times New Roman" w:hAnsi="Times New Roman" w:cs="Times New Roman"/>
          <w:lang w:eastAsia="zh-CN"/>
        </w:rPr>
        <w:t xml:space="preserve">here </w:t>
      </w:r>
      <w:r>
        <w:rPr>
          <w:rFonts w:ascii="Times New Roman" w:hAnsi="Times New Roman" w:cs="Times New Roman"/>
        </w:rPr>
        <w:t>is very good</w:t>
      </w:r>
      <w:r>
        <w:rPr>
          <w:rFonts w:ascii="Times New Roman" w:hAnsi="Times New Roman" w:cs="Times New Roman"/>
          <w:lang w:eastAsia="zh-CN"/>
        </w:rPr>
        <w:t>, so my speaking has been improved</w:t>
      </w:r>
      <w:r>
        <w:rPr>
          <w:rFonts w:ascii="Times New Roman" w:hAnsi="Times New Roman" w:cs="Times New Roman"/>
        </w:rPr>
        <w:t>. Secondly</w:t>
      </w:r>
      <w:r>
        <w:rPr>
          <w:rFonts w:ascii="Times New Roman" w:hAnsi="Times New Roman" w:cs="Times New Roman"/>
          <w:lang w:eastAsia="zh-CN"/>
        </w:rPr>
        <w:t xml:space="preserve">, I got to know a lot of </w:t>
      </w:r>
      <w:r>
        <w:rPr>
          <w:rFonts w:hint="eastAsia" w:ascii="Times New Roman" w:hAnsi="Times New Roman" w:cs="Times New Roman"/>
          <w:lang w:val="en-US" w:eastAsia="zh-CN"/>
        </w:rPr>
        <w:t>multi-</w:t>
      </w:r>
      <w:r>
        <w:rPr>
          <w:rFonts w:ascii="Times New Roman" w:hAnsi="Times New Roman" w:cs="Times New Roman"/>
          <w:lang w:eastAsia="zh-CN"/>
        </w:rPr>
        <w:t>international students.</w:t>
      </w:r>
    </w:p>
    <w:p w14:paraId="4A5FAF5C">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 xml:space="preserve">(01:23:23): Yes, </w:t>
      </w:r>
      <w:r>
        <w:rPr>
          <w:rFonts w:ascii="Times New Roman" w:hAnsi="Times New Roman" w:cs="Times New Roman"/>
          <w:lang w:eastAsia="zh-CN"/>
        </w:rPr>
        <w:t>Kaiwen</w:t>
      </w:r>
      <w:r>
        <w:rPr>
          <w:rFonts w:ascii="Times New Roman" w:hAnsi="Times New Roman" w:cs="Times New Roman"/>
        </w:rPr>
        <w:t>, how do you feel you have improved and grown during your studies in Malaysia?</w:t>
      </w:r>
    </w:p>
    <w:p w14:paraId="5565D28A">
      <w:pPr>
        <w:jc w:val="both"/>
        <w:rPr>
          <w:rFonts w:ascii="Times New Roman" w:hAnsi="Times New Roman" w:cs="Times New Roman"/>
        </w:rPr>
      </w:pPr>
      <w:r>
        <w:rPr>
          <w:rFonts w:ascii="Times New Roman" w:hAnsi="Times New Roman" w:cs="Times New Roman"/>
        </w:rPr>
        <w:t>Bean (01:23:</w:t>
      </w:r>
      <w:r>
        <w:rPr>
          <w:rFonts w:ascii="Times New Roman" w:hAnsi="Times New Roman" w:cs="Times New Roman"/>
          <w:lang w:eastAsia="zh-CN"/>
        </w:rPr>
        <w:t>33</w:t>
      </w:r>
      <w:r>
        <w:rPr>
          <w:rFonts w:ascii="Times New Roman" w:hAnsi="Times New Roman" w:cs="Times New Roman"/>
        </w:rPr>
        <w:t xml:space="preserve">): I also heard a classmate talking about emotional control. </w:t>
      </w:r>
      <w:r>
        <w:rPr>
          <w:rFonts w:ascii="Times New Roman" w:hAnsi="Times New Roman" w:cs="Times New Roman"/>
          <w:lang w:eastAsia="zh-CN"/>
        </w:rPr>
        <w:t xml:space="preserve">I used to </w:t>
      </w:r>
      <w:r>
        <w:rPr>
          <w:rFonts w:ascii="Times New Roman" w:hAnsi="Times New Roman" w:cs="Times New Roman"/>
        </w:rPr>
        <w:t xml:space="preserve">be less able to control my emotions, and when I was stressed, whether at university or outside, I'd call my mum for comfort, </w:t>
      </w:r>
      <w:r>
        <w:rPr>
          <w:rFonts w:ascii="Times New Roman" w:hAnsi="Times New Roman" w:cs="Times New Roman"/>
          <w:lang w:eastAsia="zh-CN"/>
        </w:rPr>
        <w:t xml:space="preserve">and then </w:t>
      </w:r>
      <w:r>
        <w:rPr>
          <w:rFonts w:ascii="Times New Roman" w:hAnsi="Times New Roman" w:cs="Times New Roman"/>
        </w:rPr>
        <w:t>I'd cry</w:t>
      </w:r>
      <w:r>
        <w:rPr>
          <w:rFonts w:ascii="Times New Roman" w:hAnsi="Times New Roman" w:cs="Times New Roman"/>
          <w:lang w:eastAsia="zh-CN"/>
        </w:rPr>
        <w:t xml:space="preserve">. </w:t>
      </w:r>
      <w:r>
        <w:rPr>
          <w:rFonts w:ascii="Times New Roman" w:hAnsi="Times New Roman" w:cs="Times New Roman"/>
        </w:rPr>
        <w:t>Then I realised that I couldn't do that, and it didn't help, so I learned</w:t>
      </w:r>
      <w:r>
        <w:rPr>
          <w:rFonts w:ascii="Times New Roman" w:hAnsi="Times New Roman" w:cs="Times New Roman"/>
          <w:lang w:eastAsia="zh-CN"/>
        </w:rPr>
        <w:t xml:space="preserve"> to digest </w:t>
      </w:r>
      <w:r>
        <w:rPr>
          <w:rFonts w:ascii="Times New Roman" w:hAnsi="Times New Roman" w:cs="Times New Roman"/>
        </w:rPr>
        <w:t>my emotions independently</w:t>
      </w:r>
      <w:r>
        <w:rPr>
          <w:rFonts w:ascii="Times New Roman" w:hAnsi="Times New Roman" w:cs="Times New Roman"/>
          <w:lang w:eastAsia="zh-CN"/>
        </w:rPr>
        <w:t xml:space="preserve">. In </w:t>
      </w:r>
      <w:r>
        <w:rPr>
          <w:rFonts w:ascii="Times New Roman" w:hAnsi="Times New Roman" w:cs="Times New Roman"/>
        </w:rPr>
        <w:t>terms of studying</w:t>
      </w:r>
      <w:r>
        <w:rPr>
          <w:rFonts w:ascii="Times New Roman" w:hAnsi="Times New Roman" w:cs="Times New Roman"/>
          <w:lang w:eastAsia="zh-CN"/>
        </w:rPr>
        <w:t xml:space="preserve">, I don't </w:t>
      </w:r>
      <w:r>
        <w:rPr>
          <w:rFonts w:ascii="Times New Roman" w:hAnsi="Times New Roman" w:cs="Times New Roman"/>
        </w:rPr>
        <w:t xml:space="preserve">procrastinate </w:t>
      </w:r>
      <w:r>
        <w:rPr>
          <w:rFonts w:ascii="Times New Roman" w:hAnsi="Times New Roman" w:cs="Times New Roman"/>
          <w:lang w:eastAsia="zh-CN"/>
        </w:rPr>
        <w:t xml:space="preserve">as </w:t>
      </w:r>
      <w:r>
        <w:rPr>
          <w:rFonts w:ascii="Times New Roman" w:hAnsi="Times New Roman" w:cs="Times New Roman"/>
        </w:rPr>
        <w:t xml:space="preserve">much </w:t>
      </w:r>
      <w:r>
        <w:rPr>
          <w:rFonts w:ascii="Times New Roman" w:hAnsi="Times New Roman" w:cs="Times New Roman"/>
          <w:lang w:eastAsia="zh-CN"/>
        </w:rPr>
        <w:t>as I used to</w:t>
      </w:r>
      <w:r>
        <w:rPr>
          <w:rFonts w:ascii="Times New Roman" w:hAnsi="Times New Roman" w:cs="Times New Roman"/>
        </w:rPr>
        <w:t xml:space="preserve">, but </w:t>
      </w:r>
      <w:r>
        <w:rPr>
          <w:rFonts w:ascii="Times New Roman" w:hAnsi="Times New Roman" w:cs="Times New Roman"/>
          <w:lang w:eastAsia="zh-CN"/>
        </w:rPr>
        <w:t xml:space="preserve">I take my studies </w:t>
      </w:r>
      <w:r>
        <w:rPr>
          <w:rFonts w:ascii="Times New Roman" w:hAnsi="Times New Roman" w:cs="Times New Roman"/>
        </w:rPr>
        <w:t>more seriously</w:t>
      </w:r>
      <w:r>
        <w:rPr>
          <w:rFonts w:ascii="Times New Roman" w:hAnsi="Times New Roman" w:cs="Times New Roman"/>
          <w:lang w:eastAsia="zh-CN"/>
        </w:rPr>
        <w:t xml:space="preserve">. </w:t>
      </w:r>
      <w:r>
        <w:rPr>
          <w:rFonts w:ascii="Times New Roman" w:hAnsi="Times New Roman" w:cs="Times New Roman"/>
        </w:rPr>
        <w:t xml:space="preserve">Because I have not adapted to this </w:t>
      </w:r>
      <w:r>
        <w:rPr>
          <w:rFonts w:ascii="Times New Roman" w:hAnsi="Times New Roman" w:cs="Times New Roman"/>
          <w:lang w:eastAsia="zh-CN"/>
        </w:rPr>
        <w:t xml:space="preserve">way of learning </w:t>
      </w:r>
      <w:r>
        <w:rPr>
          <w:rFonts w:ascii="Times New Roman" w:hAnsi="Times New Roman" w:cs="Times New Roman"/>
        </w:rPr>
        <w:t xml:space="preserve">abroad before, foreign and domestic teaching is still a bit different. The domestic is more theoretical but abroad is more practical. Because I also have classmates </w:t>
      </w:r>
      <w:r>
        <w:rPr>
          <w:rFonts w:ascii="Times New Roman" w:hAnsi="Times New Roman" w:cs="Times New Roman"/>
          <w:lang w:eastAsia="zh-CN"/>
        </w:rPr>
        <w:t xml:space="preserve">in China who have a lot of </w:t>
      </w:r>
      <w:r>
        <w:rPr>
          <w:rFonts w:ascii="Times New Roman" w:hAnsi="Times New Roman" w:cs="Times New Roman"/>
        </w:rPr>
        <w:t xml:space="preserve">rote learning in their </w:t>
      </w:r>
      <w:r>
        <w:rPr>
          <w:rFonts w:ascii="Times New Roman" w:hAnsi="Times New Roman" w:cs="Times New Roman"/>
          <w:lang w:eastAsia="zh-CN"/>
        </w:rPr>
        <w:t xml:space="preserve">exams. </w:t>
      </w:r>
      <w:r>
        <w:rPr>
          <w:rFonts w:ascii="Times New Roman" w:hAnsi="Times New Roman" w:cs="Times New Roman"/>
        </w:rPr>
        <w:t>Then, there is also the interpersonal relationship that will be better than before</w:t>
      </w:r>
      <w:r>
        <w:rPr>
          <w:rFonts w:ascii="Times New Roman" w:hAnsi="Times New Roman" w:cs="Times New Roman"/>
          <w:lang w:eastAsia="zh-CN"/>
        </w:rPr>
        <w:t xml:space="preserve">. </w:t>
      </w:r>
      <w:r>
        <w:rPr>
          <w:rFonts w:ascii="Times New Roman" w:hAnsi="Times New Roman" w:cs="Times New Roman"/>
        </w:rPr>
        <w:t xml:space="preserve">I used to be not very popular in university. My interpersonal relationships was quite bad, but I think this side is very inclusive. The </w:t>
      </w:r>
      <w:r>
        <w:rPr>
          <w:rFonts w:hint="eastAsia" w:ascii="Times New Roman" w:hAnsi="Times New Roman" w:cs="Times New Roman"/>
          <w:lang w:val="en-US" w:eastAsia="zh-CN"/>
        </w:rPr>
        <w:t xml:space="preserve">Malaysian </w:t>
      </w:r>
      <w:r>
        <w:rPr>
          <w:rFonts w:ascii="Times New Roman" w:hAnsi="Times New Roman" w:cs="Times New Roman"/>
        </w:rPr>
        <w:t xml:space="preserve">Chinese here are quite friendly, so I came here to </w:t>
      </w:r>
      <w:r>
        <w:rPr>
          <w:rFonts w:hint="eastAsia" w:ascii="Times New Roman" w:hAnsi="Times New Roman" w:cs="Times New Roman"/>
          <w:lang w:val="en-US" w:eastAsia="zh-CN"/>
        </w:rPr>
        <w:t>make</w:t>
      </w:r>
      <w:r>
        <w:rPr>
          <w:rFonts w:ascii="Times New Roman" w:hAnsi="Times New Roman" w:cs="Times New Roman"/>
        </w:rPr>
        <w:t xml:space="preserve"> a lot of </w:t>
      </w:r>
      <w:r>
        <w:rPr>
          <w:rFonts w:hint="eastAsia" w:ascii="Times New Roman" w:hAnsi="Times New Roman" w:cs="Times New Roman"/>
          <w:lang w:val="en-US" w:eastAsia="zh-CN"/>
        </w:rPr>
        <w:t xml:space="preserve">Malaysian </w:t>
      </w:r>
      <w:r>
        <w:rPr>
          <w:rFonts w:ascii="Times New Roman" w:hAnsi="Times New Roman" w:cs="Times New Roman"/>
          <w:lang w:eastAsia="zh-CN"/>
        </w:rPr>
        <w:t xml:space="preserve">Chinese friends. </w:t>
      </w:r>
      <w:r>
        <w:rPr>
          <w:rFonts w:ascii="Times New Roman" w:hAnsi="Times New Roman" w:cs="Times New Roman"/>
        </w:rPr>
        <w:t xml:space="preserve">I basically don't play with Chinese people now. I just play with </w:t>
      </w:r>
      <w:r>
        <w:rPr>
          <w:rFonts w:hint="eastAsia" w:ascii="Times New Roman" w:hAnsi="Times New Roman" w:cs="Times New Roman"/>
          <w:lang w:val="en-US" w:eastAsia="zh-CN"/>
        </w:rPr>
        <w:t xml:space="preserve">Malaysian </w:t>
      </w:r>
      <w:r>
        <w:rPr>
          <w:rFonts w:ascii="Times New Roman" w:hAnsi="Times New Roman" w:cs="Times New Roman"/>
        </w:rPr>
        <w:t>Chinese people</w:t>
      </w:r>
      <w:r>
        <w:rPr>
          <w:rFonts w:ascii="Times New Roman" w:hAnsi="Times New Roman" w:cs="Times New Roman"/>
          <w:lang w:eastAsia="zh-CN"/>
        </w:rPr>
        <w:t xml:space="preserve">, which makes me feel very </w:t>
      </w:r>
      <w:r>
        <w:rPr>
          <w:rFonts w:ascii="Times New Roman" w:hAnsi="Times New Roman" w:cs="Times New Roman"/>
        </w:rPr>
        <w:t>relaxed.</w:t>
      </w:r>
    </w:p>
    <w:p w14:paraId="10893C7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25</w:t>
      </w:r>
      <w:r>
        <w:rPr>
          <w:rFonts w:ascii="Times New Roman" w:hAnsi="Times New Roman" w:cs="Times New Roman"/>
        </w:rPr>
        <w:t>:</w:t>
      </w:r>
      <w:r>
        <w:rPr>
          <w:rFonts w:ascii="Times New Roman" w:hAnsi="Times New Roman" w:cs="Times New Roman"/>
          <w:lang w:eastAsia="zh-CN"/>
        </w:rPr>
        <w:t>33</w:t>
      </w:r>
      <w:r>
        <w:rPr>
          <w:rFonts w:ascii="Times New Roman" w:hAnsi="Times New Roman" w:cs="Times New Roman"/>
        </w:rPr>
        <w:t>): That's good, and it's good to improve your speaking; they</w:t>
      </w:r>
      <w:r>
        <w:rPr>
          <w:rFonts w:ascii="Times New Roman" w:hAnsi="Times New Roman" w:cs="Times New Roman"/>
          <w:lang w:eastAsia="zh-CN"/>
        </w:rPr>
        <w:t xml:space="preserve"> </w:t>
      </w:r>
      <w:r>
        <w:rPr>
          <w:rFonts w:ascii="Times New Roman" w:hAnsi="Times New Roman" w:cs="Times New Roman"/>
        </w:rPr>
        <w:t>can take you to lots of fun places.</w:t>
      </w:r>
    </w:p>
    <w:p w14:paraId="0E737B56">
      <w:pPr>
        <w:jc w:val="both"/>
        <w:rPr>
          <w:rFonts w:ascii="Times New Roman" w:hAnsi="Times New Roman" w:cs="Times New Roman"/>
        </w:rPr>
      </w:pPr>
      <w:r>
        <w:rPr>
          <w:rFonts w:ascii="Times New Roman" w:hAnsi="Times New Roman" w:cs="Times New Roman"/>
        </w:rPr>
        <w:t>Bean (01:</w:t>
      </w:r>
      <w:r>
        <w:rPr>
          <w:rFonts w:ascii="Times New Roman" w:hAnsi="Times New Roman" w:cs="Times New Roman"/>
          <w:lang w:eastAsia="zh-CN"/>
        </w:rPr>
        <w:t>25</w:t>
      </w:r>
      <w:r>
        <w:rPr>
          <w:rFonts w:ascii="Times New Roman" w:hAnsi="Times New Roman" w:cs="Times New Roman"/>
        </w:rPr>
        <w:t>:</w:t>
      </w:r>
      <w:r>
        <w:rPr>
          <w:rFonts w:ascii="Times New Roman" w:hAnsi="Times New Roman" w:cs="Times New Roman"/>
          <w:lang w:eastAsia="zh-CN"/>
        </w:rPr>
        <w:t>43</w:t>
      </w:r>
      <w:r>
        <w:rPr>
          <w:rFonts w:ascii="Times New Roman" w:hAnsi="Times New Roman" w:cs="Times New Roman"/>
        </w:rPr>
        <w:t>): Yeah. I'm just more adjusted to this side of life now</w:t>
      </w:r>
      <w:r>
        <w:rPr>
          <w:rFonts w:ascii="Times New Roman" w:hAnsi="Times New Roman" w:cs="Times New Roman"/>
          <w:lang w:eastAsia="zh-CN"/>
        </w:rPr>
        <w:t xml:space="preserve"> and </w:t>
      </w:r>
      <w:r>
        <w:rPr>
          <w:rFonts w:ascii="Times New Roman" w:hAnsi="Times New Roman" w:cs="Times New Roman"/>
        </w:rPr>
        <w:t>will be reluctant to part with it.</w:t>
      </w:r>
    </w:p>
    <w:p w14:paraId="7915B29B">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25</w:t>
      </w:r>
      <w:r>
        <w:rPr>
          <w:rFonts w:ascii="Times New Roman" w:hAnsi="Times New Roman" w:cs="Times New Roman"/>
        </w:rPr>
        <w:t>:</w:t>
      </w:r>
      <w:r>
        <w:rPr>
          <w:rFonts w:ascii="Times New Roman" w:hAnsi="Times New Roman" w:cs="Times New Roman"/>
          <w:lang w:eastAsia="zh-CN"/>
        </w:rPr>
        <w:t>50</w:t>
      </w:r>
      <w:r>
        <w:rPr>
          <w:rFonts w:ascii="Times New Roman" w:hAnsi="Times New Roman" w:cs="Times New Roman"/>
        </w:rPr>
        <w:t>): So you won't want to return to your country after graduation?</w:t>
      </w:r>
    </w:p>
    <w:p w14:paraId="0DB5D481">
      <w:pPr>
        <w:jc w:val="both"/>
        <w:rPr>
          <w:rFonts w:ascii="Times New Roman" w:hAnsi="Times New Roman" w:cs="Times New Roman"/>
          <w:lang w:eastAsia="zh-CN"/>
        </w:rPr>
      </w:pPr>
      <w:r>
        <w:rPr>
          <w:rFonts w:ascii="Times New Roman" w:hAnsi="Times New Roman" w:cs="Times New Roman"/>
        </w:rPr>
        <w:t>Douzi(01:</w:t>
      </w:r>
      <w:r>
        <w:rPr>
          <w:rFonts w:ascii="Times New Roman" w:hAnsi="Times New Roman" w:cs="Times New Roman"/>
          <w:lang w:eastAsia="zh-CN"/>
        </w:rPr>
        <w:t>25</w:t>
      </w:r>
      <w:r>
        <w:rPr>
          <w:rFonts w:ascii="Times New Roman" w:hAnsi="Times New Roman" w:cs="Times New Roman"/>
        </w:rPr>
        <w:t>:</w:t>
      </w:r>
      <w:r>
        <w:rPr>
          <w:rFonts w:ascii="Times New Roman" w:hAnsi="Times New Roman" w:cs="Times New Roman"/>
          <w:lang w:eastAsia="zh-CN"/>
        </w:rPr>
        <w:t>59</w:t>
      </w:r>
      <w:r>
        <w:rPr>
          <w:rFonts w:ascii="Times New Roman" w:hAnsi="Times New Roman" w:cs="Times New Roman"/>
        </w:rPr>
        <w:t>): definitely, but then come over more often</w:t>
      </w:r>
      <w:r>
        <w:rPr>
          <w:rFonts w:ascii="Times New Roman" w:hAnsi="Times New Roman" w:cs="Times New Roman"/>
          <w:lang w:eastAsia="zh-CN"/>
        </w:rPr>
        <w:t xml:space="preserve">. </w:t>
      </w:r>
      <w:r>
        <w:rPr>
          <w:rFonts w:ascii="Times New Roman" w:hAnsi="Times New Roman" w:cs="Times New Roman"/>
        </w:rPr>
        <w:t>I don't have many friends back home</w:t>
      </w:r>
      <w:r>
        <w:rPr>
          <w:rFonts w:ascii="Times New Roman" w:hAnsi="Times New Roman" w:cs="Times New Roman"/>
          <w:lang w:eastAsia="zh-CN"/>
        </w:rPr>
        <w:t xml:space="preserve">, and </w:t>
      </w:r>
      <w:r>
        <w:rPr>
          <w:rFonts w:ascii="Times New Roman" w:hAnsi="Times New Roman" w:cs="Times New Roman"/>
        </w:rPr>
        <w:t>my friends are basically here in Malaysia, so it will be a bummer</w:t>
      </w:r>
      <w:r>
        <w:rPr>
          <w:rFonts w:ascii="Times New Roman" w:hAnsi="Times New Roman" w:cs="Times New Roman"/>
          <w:lang w:eastAsia="zh-CN"/>
        </w:rPr>
        <w:t>.</w:t>
      </w:r>
    </w:p>
    <w:p w14:paraId="48AF9F07">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26</w:t>
      </w:r>
      <w:r>
        <w:rPr>
          <w:rFonts w:ascii="Times New Roman" w:hAnsi="Times New Roman" w:cs="Times New Roman"/>
        </w:rPr>
        <w:t>:</w:t>
      </w:r>
      <w:r>
        <w:rPr>
          <w:rFonts w:ascii="Times New Roman" w:hAnsi="Times New Roman" w:cs="Times New Roman"/>
          <w:lang w:eastAsia="zh-CN"/>
        </w:rPr>
        <w:t>23</w:t>
      </w:r>
      <w:r>
        <w:rPr>
          <w:rFonts w:ascii="Times New Roman" w:hAnsi="Times New Roman" w:cs="Times New Roman"/>
        </w:rPr>
        <w:t xml:space="preserve">): The flight is cheap anyway, </w:t>
      </w:r>
      <w:r>
        <w:rPr>
          <w:rFonts w:ascii="Times New Roman" w:hAnsi="Times New Roman" w:cs="Times New Roman"/>
          <w:lang w:eastAsia="zh-CN"/>
        </w:rPr>
        <w:t xml:space="preserve">4 </w:t>
      </w:r>
      <w:r>
        <w:rPr>
          <w:rFonts w:ascii="Times New Roman" w:hAnsi="Times New Roman" w:cs="Times New Roman"/>
        </w:rPr>
        <w:t xml:space="preserve">hours </w:t>
      </w:r>
      <w:r>
        <w:rPr>
          <w:rFonts w:ascii="Times New Roman" w:hAnsi="Times New Roman" w:cs="Times New Roman"/>
          <w:lang w:eastAsia="zh-CN"/>
        </w:rPr>
        <w:t>away</w:t>
      </w:r>
      <w:r>
        <w:rPr>
          <w:rFonts w:ascii="Times New Roman" w:hAnsi="Times New Roman" w:cs="Times New Roman"/>
        </w:rPr>
        <w:t xml:space="preserve">. </w:t>
      </w:r>
      <w:r>
        <w:rPr>
          <w:rFonts w:ascii="Times New Roman" w:hAnsi="Times New Roman" w:cs="Times New Roman"/>
          <w:lang w:eastAsia="zh-CN"/>
        </w:rPr>
        <w:t xml:space="preserve">So, </w:t>
      </w:r>
      <w:r>
        <w:rPr>
          <w:rFonts w:ascii="Times New Roman" w:hAnsi="Times New Roman" w:cs="Times New Roman"/>
        </w:rPr>
        <w:t>what advice do you have for undergraduates who will be coming to Malaysia to study?</w:t>
      </w:r>
    </w:p>
    <w:p w14:paraId="42250956">
      <w:pPr>
        <w:jc w:val="both"/>
        <w:rPr>
          <w:rFonts w:ascii="Times New Roman" w:hAnsi="Times New Roman" w:cs="Times New Roman"/>
        </w:rPr>
      </w:pPr>
      <w:r>
        <w:rPr>
          <w:rFonts w:ascii="Times New Roman" w:hAnsi="Times New Roman" w:cs="Times New Roman"/>
        </w:rPr>
        <w:t>Bean(</w:t>
      </w:r>
      <w:r>
        <w:rPr>
          <w:rFonts w:ascii="Times New Roman" w:hAnsi="Times New Roman" w:cs="Times New Roman"/>
          <w:lang w:eastAsia="zh-CN"/>
        </w:rPr>
        <w:t>01</w:t>
      </w:r>
      <w:r>
        <w:rPr>
          <w:rFonts w:ascii="Times New Roman" w:hAnsi="Times New Roman" w:cs="Times New Roman"/>
        </w:rPr>
        <w:t>:</w:t>
      </w:r>
      <w:r>
        <w:rPr>
          <w:rFonts w:ascii="Times New Roman" w:hAnsi="Times New Roman" w:cs="Times New Roman"/>
          <w:lang w:eastAsia="zh-CN"/>
        </w:rPr>
        <w:t>26</w:t>
      </w:r>
      <w:r>
        <w:rPr>
          <w:rFonts w:ascii="Times New Roman" w:hAnsi="Times New Roman" w:cs="Times New Roman"/>
        </w:rPr>
        <w:t xml:space="preserve">:33): </w:t>
      </w:r>
      <w:r>
        <w:rPr>
          <w:rFonts w:ascii="Times New Roman" w:hAnsi="Times New Roman" w:cs="Times New Roman"/>
          <w:lang w:eastAsia="zh-CN"/>
        </w:rPr>
        <w:t xml:space="preserve">Firstly, </w:t>
      </w:r>
      <w:r>
        <w:rPr>
          <w:rFonts w:ascii="Times New Roman" w:hAnsi="Times New Roman" w:cs="Times New Roman"/>
        </w:rPr>
        <w:t>plan ahead. I don't have any plans for my studies, my life, and the future</w:t>
      </w:r>
      <w:r>
        <w:rPr>
          <w:rFonts w:ascii="Times New Roman" w:hAnsi="Times New Roman" w:cs="Times New Roman"/>
          <w:lang w:eastAsia="zh-CN"/>
        </w:rPr>
        <w:t xml:space="preserve">. </w:t>
      </w:r>
      <w:r>
        <w:rPr>
          <w:rFonts w:ascii="Times New Roman" w:hAnsi="Times New Roman" w:cs="Times New Roman"/>
        </w:rPr>
        <w:t>But I think it's important to have a plan, for example, you should at least set some small goals for yourself</w:t>
      </w:r>
      <w:r>
        <w:rPr>
          <w:rFonts w:ascii="Times New Roman" w:hAnsi="Times New Roman" w:cs="Times New Roman"/>
          <w:lang w:eastAsia="zh-CN"/>
        </w:rPr>
        <w:t xml:space="preserve">, goals </w:t>
      </w:r>
      <w:r>
        <w:rPr>
          <w:rFonts w:ascii="Times New Roman" w:hAnsi="Times New Roman" w:cs="Times New Roman"/>
        </w:rPr>
        <w:t>that you can achieve, because, like during my studies</w:t>
      </w:r>
      <w:r>
        <w:rPr>
          <w:rFonts w:ascii="Times New Roman" w:hAnsi="Times New Roman" w:cs="Times New Roman"/>
          <w:lang w:eastAsia="zh-CN"/>
        </w:rPr>
        <w:t xml:space="preserve">, </w:t>
      </w:r>
      <w:r>
        <w:rPr>
          <w:rFonts w:ascii="Times New Roman" w:hAnsi="Times New Roman" w:cs="Times New Roman"/>
        </w:rPr>
        <w:t>when I made new friends later on, I would lose myself a little bit</w:t>
      </w:r>
      <w:r>
        <w:rPr>
          <w:rFonts w:ascii="Times New Roman" w:hAnsi="Times New Roman" w:cs="Times New Roman"/>
          <w:lang w:eastAsia="zh-CN"/>
        </w:rPr>
        <w:t xml:space="preserve">, and I </w:t>
      </w:r>
      <w:r>
        <w:rPr>
          <w:rFonts w:ascii="Times New Roman" w:hAnsi="Times New Roman" w:cs="Times New Roman"/>
        </w:rPr>
        <w:t>would want to go out and have fun, and I would fall behind a little bit in my studies</w:t>
      </w:r>
      <w:r>
        <w:rPr>
          <w:rFonts w:ascii="Times New Roman" w:hAnsi="Times New Roman" w:cs="Times New Roman"/>
          <w:lang w:eastAsia="zh-CN"/>
        </w:rPr>
        <w:t xml:space="preserve">, and </w:t>
      </w:r>
      <w:r>
        <w:rPr>
          <w:rFonts w:ascii="Times New Roman" w:hAnsi="Times New Roman" w:cs="Times New Roman"/>
        </w:rPr>
        <w:t xml:space="preserve">I don't think that's a good idea. I don't think it's a good idea. </w:t>
      </w:r>
    </w:p>
    <w:p w14:paraId="53EA8B5D">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(01:27:19): OK</w:t>
      </w:r>
      <w:r>
        <w:rPr>
          <w:rFonts w:ascii="Times New Roman" w:hAnsi="Times New Roman" w:cs="Times New Roman"/>
          <w:lang w:eastAsia="zh-CN"/>
        </w:rPr>
        <w:t>.</w:t>
      </w:r>
      <w:r>
        <w:rPr>
          <w:rFonts w:ascii="Times New Roman" w:hAnsi="Times New Roman" w:cs="Times New Roman"/>
        </w:rPr>
        <w:t xml:space="preserve"> DaTian, come on, you talk about the last two questions: in what ways have you grown more, especially now that you've graduated?</w:t>
      </w:r>
    </w:p>
    <w:p w14:paraId="02A296EA">
      <w:pPr>
        <w:jc w:val="both"/>
        <w:rPr>
          <w:rFonts w:ascii="Times New Roman" w:hAnsi="Times New Roman" w:cs="Times New Roman"/>
        </w:rPr>
      </w:pPr>
      <w:r>
        <w:rPr>
          <w:rFonts w:ascii="Times New Roman" w:hAnsi="Times New Roman" w:cs="Times New Roman"/>
        </w:rPr>
        <w:t xml:space="preserve">Tiano(01:27:30): First of all, I think I learned something. I'm sure I learned something when I came out to study. </w:t>
      </w:r>
      <w:r>
        <w:rPr>
          <w:rFonts w:ascii="Times New Roman" w:hAnsi="Times New Roman" w:cs="Times New Roman"/>
          <w:lang w:eastAsia="zh-CN"/>
        </w:rPr>
        <w:t xml:space="preserve">Second, I've become more resilient to stress and learned to </w:t>
      </w:r>
      <w:r>
        <w:rPr>
          <w:rFonts w:ascii="Times New Roman" w:hAnsi="Times New Roman" w:cs="Times New Roman"/>
        </w:rPr>
        <w:t xml:space="preserve">deal with many complicated things. </w:t>
      </w:r>
      <w:r>
        <w:rPr>
          <w:rFonts w:ascii="Times New Roman" w:hAnsi="Times New Roman" w:cs="Times New Roman"/>
          <w:lang w:eastAsia="zh-CN"/>
        </w:rPr>
        <w:t xml:space="preserve">Because </w:t>
      </w:r>
      <w:r>
        <w:rPr>
          <w:rFonts w:ascii="Times New Roman" w:hAnsi="Times New Roman" w:cs="Times New Roman"/>
        </w:rPr>
        <w:t>I used to be not so good at resisting pressure</w:t>
      </w:r>
      <w:r>
        <w:rPr>
          <w:rFonts w:ascii="Times New Roman" w:hAnsi="Times New Roman" w:cs="Times New Roman"/>
          <w:lang w:eastAsia="zh-CN"/>
        </w:rPr>
        <w:t xml:space="preserve">, </w:t>
      </w:r>
      <w:r>
        <w:rPr>
          <w:rFonts w:ascii="Times New Roman" w:hAnsi="Times New Roman" w:cs="Times New Roman"/>
        </w:rPr>
        <w:t xml:space="preserve">I came here at a time </w:t>
      </w:r>
      <w:r>
        <w:rPr>
          <w:rFonts w:ascii="Times New Roman" w:hAnsi="Times New Roman" w:cs="Times New Roman"/>
          <w:lang w:eastAsia="zh-CN"/>
        </w:rPr>
        <w:t xml:space="preserve">when the </w:t>
      </w:r>
      <w:r>
        <w:rPr>
          <w:rFonts w:ascii="Times New Roman" w:hAnsi="Times New Roman" w:cs="Times New Roman"/>
        </w:rPr>
        <w:t>new crown was at its worst. I had to go through waves of tests, waves of nucleic acid tests</w:t>
      </w:r>
      <w:r>
        <w:rPr>
          <w:rFonts w:ascii="Times New Roman" w:hAnsi="Times New Roman" w:cs="Times New Roman"/>
          <w:lang w:eastAsia="zh-CN"/>
        </w:rPr>
        <w:t xml:space="preserve">. </w:t>
      </w:r>
      <w:r>
        <w:rPr>
          <w:rFonts w:ascii="Times New Roman" w:hAnsi="Times New Roman" w:cs="Times New Roman"/>
        </w:rPr>
        <w:t xml:space="preserve">After </w:t>
      </w:r>
      <w:r>
        <w:rPr>
          <w:rFonts w:ascii="Times New Roman" w:hAnsi="Times New Roman" w:cs="Times New Roman"/>
          <w:lang w:eastAsia="zh-CN"/>
        </w:rPr>
        <w:t>I came to Malaysia</w:t>
      </w:r>
      <w:r>
        <w:rPr>
          <w:rFonts w:ascii="Times New Roman" w:hAnsi="Times New Roman" w:cs="Times New Roman"/>
        </w:rPr>
        <w:t xml:space="preserve">, I went back to </w:t>
      </w:r>
      <w:r>
        <w:rPr>
          <w:rFonts w:ascii="Times New Roman" w:hAnsi="Times New Roman" w:cs="Times New Roman"/>
          <w:lang w:eastAsia="zh-CN"/>
        </w:rPr>
        <w:t xml:space="preserve">China only </w:t>
      </w:r>
      <w:r>
        <w:rPr>
          <w:rFonts w:ascii="Times New Roman" w:hAnsi="Times New Roman" w:cs="Times New Roman"/>
        </w:rPr>
        <w:t xml:space="preserve">once until I graduated because, at the height of the epidemic, my family had a new crown, and I </w:t>
      </w:r>
      <w:r>
        <w:rPr>
          <w:rFonts w:ascii="Times New Roman" w:hAnsi="Times New Roman" w:cs="Times New Roman"/>
          <w:lang w:eastAsia="zh-CN"/>
        </w:rPr>
        <w:t xml:space="preserve">had to </w:t>
      </w:r>
      <w:r>
        <w:rPr>
          <w:rFonts w:ascii="Times New Roman" w:hAnsi="Times New Roman" w:cs="Times New Roman"/>
        </w:rPr>
        <w:t xml:space="preserve">go back </w:t>
      </w:r>
      <w:r>
        <w:rPr>
          <w:rFonts w:ascii="Times New Roman" w:hAnsi="Times New Roman" w:cs="Times New Roman"/>
          <w:lang w:eastAsia="zh-CN"/>
        </w:rPr>
        <w:t xml:space="preserve">home to </w:t>
      </w:r>
      <w:r>
        <w:rPr>
          <w:rFonts w:ascii="Times New Roman" w:hAnsi="Times New Roman" w:cs="Times New Roman"/>
        </w:rPr>
        <w:t xml:space="preserve">take care of them. </w:t>
      </w:r>
      <w:r>
        <w:rPr>
          <w:rFonts w:ascii="Times New Roman" w:hAnsi="Times New Roman" w:cs="Times New Roman"/>
          <w:lang w:eastAsia="zh-CN"/>
        </w:rPr>
        <w:t xml:space="preserve">When it comes to </w:t>
      </w:r>
      <w:r>
        <w:rPr>
          <w:rFonts w:ascii="Times New Roman" w:hAnsi="Times New Roman" w:cs="Times New Roman"/>
        </w:rPr>
        <w:t>stress tolerance</w:t>
      </w:r>
      <w:r>
        <w:rPr>
          <w:rFonts w:ascii="Times New Roman" w:hAnsi="Times New Roman" w:cs="Times New Roman"/>
          <w:lang w:eastAsia="zh-CN"/>
        </w:rPr>
        <w:t>, Malaysia is very slow in doing things, and you must</w:t>
      </w:r>
      <w:r>
        <w:rPr>
          <w:rFonts w:ascii="Times New Roman" w:hAnsi="Times New Roman" w:cs="Times New Roman"/>
        </w:rPr>
        <w:t xml:space="preserve"> face many things at the end of the day </w:t>
      </w:r>
      <w:r>
        <w:rPr>
          <w:rFonts w:ascii="Times New Roman" w:hAnsi="Times New Roman" w:cs="Times New Roman"/>
          <w:lang w:eastAsia="zh-CN"/>
        </w:rPr>
        <w:t xml:space="preserve">when they are thrown at </w:t>
      </w:r>
      <w:r>
        <w:rPr>
          <w:rFonts w:ascii="Times New Roman" w:hAnsi="Times New Roman" w:cs="Times New Roman"/>
        </w:rPr>
        <w:t>you. Sometimes, it's not something I'm willing to procrastinate on until the deadline; even if I get my stuff done ahead of time, at the end of the day, it's still going to come up with a bunch of stuff.</w:t>
      </w:r>
    </w:p>
    <w:p w14:paraId="7214926A">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(01:29:08): </w:t>
      </w:r>
      <w:r>
        <w:rPr>
          <w:rFonts w:ascii="Times New Roman" w:hAnsi="Times New Roman" w:cs="Times New Roman"/>
          <w:lang w:eastAsia="zh-CN"/>
        </w:rPr>
        <w:t>This is uncontrollable</w:t>
      </w:r>
      <w:r>
        <w:rPr>
          <w:rFonts w:ascii="Times New Roman" w:hAnsi="Times New Roman" w:cs="Times New Roman"/>
        </w:rPr>
        <w:t>.</w:t>
      </w:r>
    </w:p>
    <w:p w14:paraId="2E9A4BBE">
      <w:pPr>
        <w:jc w:val="both"/>
        <w:rPr>
          <w:rFonts w:ascii="Times New Roman" w:hAnsi="Times New Roman" w:cs="Times New Roman"/>
        </w:rPr>
      </w:pPr>
      <w:r>
        <w:rPr>
          <w:rFonts w:ascii="Times New Roman" w:hAnsi="Times New Roman" w:cs="Times New Roman"/>
        </w:rPr>
        <w:t xml:space="preserve">Tiano(01:29:10): Yes, this is uncontrollable. </w:t>
      </w:r>
      <w:r>
        <w:rPr>
          <w:rFonts w:ascii="Times New Roman" w:hAnsi="Times New Roman" w:cs="Times New Roman"/>
          <w:lang w:eastAsia="zh-CN"/>
        </w:rPr>
        <w:t>In the end</w:t>
      </w:r>
      <w:r>
        <w:rPr>
          <w:rFonts w:ascii="Times New Roman" w:hAnsi="Times New Roman" w:cs="Times New Roman"/>
        </w:rPr>
        <w:t xml:space="preserve">, I </w:t>
      </w:r>
      <w:r>
        <w:rPr>
          <w:rFonts w:ascii="Times New Roman" w:hAnsi="Times New Roman" w:cs="Times New Roman"/>
          <w:lang w:eastAsia="zh-CN"/>
        </w:rPr>
        <w:t xml:space="preserve">made </w:t>
      </w:r>
      <w:r>
        <w:rPr>
          <w:rFonts w:ascii="Times New Roman" w:hAnsi="Times New Roman" w:cs="Times New Roman"/>
        </w:rPr>
        <w:t>some good friends</w:t>
      </w:r>
      <w:r>
        <w:rPr>
          <w:rFonts w:ascii="Times New Roman" w:hAnsi="Times New Roman" w:cs="Times New Roman"/>
          <w:lang w:eastAsia="zh-CN"/>
        </w:rPr>
        <w:t xml:space="preserve">, </w:t>
      </w:r>
      <w:r>
        <w:rPr>
          <w:rFonts w:ascii="Times New Roman" w:hAnsi="Times New Roman" w:cs="Times New Roman"/>
        </w:rPr>
        <w:t xml:space="preserve">met a lot of new people, had a good relationship, learnt some new knowledge, and had a good chance of worldview, thinking that the world is quite big and not </w:t>
      </w:r>
      <w:r>
        <w:rPr>
          <w:rFonts w:ascii="Times New Roman" w:hAnsi="Times New Roman" w:cs="Times New Roman"/>
          <w:lang w:eastAsia="zh-CN"/>
        </w:rPr>
        <w:t xml:space="preserve">as </w:t>
      </w:r>
      <w:r>
        <w:rPr>
          <w:rFonts w:ascii="Times New Roman" w:hAnsi="Times New Roman" w:cs="Times New Roman"/>
        </w:rPr>
        <w:t xml:space="preserve">simple as </w:t>
      </w:r>
      <w:r>
        <w:rPr>
          <w:rFonts w:ascii="Times New Roman" w:hAnsi="Times New Roman" w:cs="Times New Roman"/>
          <w:lang w:eastAsia="zh-CN"/>
        </w:rPr>
        <w:t xml:space="preserve">what </w:t>
      </w:r>
      <w:r>
        <w:rPr>
          <w:rFonts w:ascii="Times New Roman" w:hAnsi="Times New Roman" w:cs="Times New Roman"/>
        </w:rPr>
        <w:t xml:space="preserve">we </w:t>
      </w:r>
      <w:r>
        <w:rPr>
          <w:rFonts w:ascii="Times New Roman" w:hAnsi="Times New Roman" w:cs="Times New Roman"/>
          <w:lang w:eastAsia="zh-CN"/>
        </w:rPr>
        <w:t xml:space="preserve">see in </w:t>
      </w:r>
      <w:r>
        <w:rPr>
          <w:rFonts w:ascii="Times New Roman" w:hAnsi="Times New Roman" w:cs="Times New Roman"/>
        </w:rPr>
        <w:t>front of us.</w:t>
      </w:r>
    </w:p>
    <w:p w14:paraId="07DBFF80">
      <w:pPr>
        <w:jc w:val="both"/>
        <w:rPr>
          <w:rFonts w:ascii="Times New Roman" w:hAnsi="Times New Roman" w:cs="Times New Roman"/>
        </w:rPr>
      </w:pPr>
      <w:r>
        <w:rPr>
          <w:rFonts w:ascii="Times New Roman" w:hAnsi="Times New Roman" w:cs="Times New Roman"/>
          <w:lang w:eastAsia="zh-CN"/>
        </w:rPr>
        <w:t xml:space="preserve">Eva </w:t>
      </w:r>
      <w:r>
        <w:rPr>
          <w:rFonts w:ascii="Times New Roman" w:hAnsi="Times New Roman" w:cs="Times New Roman"/>
        </w:rPr>
        <w:t xml:space="preserve">(01:29:39): </w:t>
      </w:r>
      <w:r>
        <w:rPr>
          <w:rFonts w:ascii="Times New Roman" w:hAnsi="Times New Roman" w:cs="Times New Roman"/>
          <w:lang w:eastAsia="zh-CN"/>
        </w:rPr>
        <w:t>It</w:t>
      </w:r>
      <w:r>
        <w:rPr>
          <w:rFonts w:ascii="Times New Roman" w:hAnsi="Times New Roman" w:cs="Times New Roman"/>
        </w:rPr>
        <w:t>'s great that the ideas are spreading</w:t>
      </w:r>
      <w:r>
        <w:rPr>
          <w:rFonts w:ascii="Times New Roman" w:hAnsi="Times New Roman" w:cs="Times New Roman"/>
          <w:lang w:eastAsia="zh-CN"/>
        </w:rPr>
        <w:t>.</w:t>
      </w:r>
      <w:r>
        <w:rPr>
          <w:rFonts w:ascii="Times New Roman" w:hAnsi="Times New Roman" w:cs="Times New Roman"/>
        </w:rPr>
        <w:t xml:space="preserve"> And do you have any advice for undergraduates coming to declare their studies here?</w:t>
      </w:r>
    </w:p>
    <w:p w14:paraId="04A19A01">
      <w:pPr>
        <w:jc w:val="both"/>
        <w:rPr>
          <w:rFonts w:ascii="Times New Roman" w:hAnsi="Times New Roman" w:cs="Times New Roman"/>
          <w:lang w:eastAsia="zh-CN"/>
        </w:rPr>
      </w:pPr>
      <w:r>
        <w:rPr>
          <w:rFonts w:ascii="Times New Roman" w:hAnsi="Times New Roman" w:cs="Times New Roman"/>
        </w:rPr>
        <w:t xml:space="preserve">Tiano(01:29:51): My advice to new students coming to </w:t>
      </w:r>
      <w:r>
        <w:rPr>
          <w:rFonts w:ascii="Times New Roman" w:hAnsi="Times New Roman" w:cs="Times New Roman"/>
          <w:lang w:eastAsia="zh-CN"/>
        </w:rPr>
        <w:t xml:space="preserve">Malaysia is </w:t>
      </w:r>
      <w:r>
        <w:rPr>
          <w:rFonts w:ascii="Times New Roman" w:hAnsi="Times New Roman" w:cs="Times New Roman"/>
        </w:rPr>
        <w:t xml:space="preserve">to make </w:t>
      </w:r>
      <w:r>
        <w:rPr>
          <w:rFonts w:ascii="Times New Roman" w:hAnsi="Times New Roman" w:cs="Times New Roman"/>
          <w:lang w:eastAsia="zh-CN"/>
        </w:rPr>
        <w:t>an</w:t>
      </w:r>
      <w:r>
        <w:rPr>
          <w:rFonts w:ascii="Times New Roman" w:hAnsi="Times New Roman" w:cs="Times New Roman"/>
        </w:rPr>
        <w:t xml:space="preserve"> effort to integrate. You need to do more to integrate, whether before, during, or after you arrive</w:t>
      </w:r>
      <w:r>
        <w:rPr>
          <w:rFonts w:ascii="Times New Roman" w:hAnsi="Times New Roman" w:cs="Times New Roman"/>
          <w:lang w:eastAsia="zh-CN"/>
        </w:rPr>
        <w:t xml:space="preserve">. </w:t>
      </w:r>
      <w:r>
        <w:rPr>
          <w:rFonts w:ascii="Times New Roman" w:hAnsi="Times New Roman" w:cs="Times New Roman"/>
        </w:rPr>
        <w:t>And then to try to learn some local knowledge, understand their culture, and make friends with the locals</w:t>
      </w:r>
      <w:bookmarkStart w:id="0" w:name="_GoBack"/>
      <w:bookmarkEnd w:id="0"/>
      <w:r>
        <w:rPr>
          <w:rFonts w:ascii="Times New Roman" w:hAnsi="Times New Roman" w:cs="Times New Roman"/>
          <w:lang w:eastAsia="zh-CN"/>
        </w:rPr>
        <w:t xml:space="preserve">. In fact, </w:t>
      </w:r>
      <w:r>
        <w:rPr>
          <w:rFonts w:ascii="Times New Roman" w:hAnsi="Times New Roman" w:cs="Times New Roman"/>
        </w:rPr>
        <w:t>there are quite a lot of Chinese students around me</w:t>
      </w:r>
      <w:r>
        <w:rPr>
          <w:rFonts w:ascii="Times New Roman" w:hAnsi="Times New Roman" w:cs="Times New Roman"/>
          <w:lang w:eastAsia="zh-CN"/>
        </w:rPr>
        <w:t xml:space="preserve"> who stay at home every day except for classes, do not go out without classes, and even usually play </w:t>
      </w:r>
      <w:r>
        <w:rPr>
          <w:rFonts w:ascii="Times New Roman" w:hAnsi="Times New Roman" w:cs="Times New Roman"/>
        </w:rPr>
        <w:t>with their Chinese classmates</w:t>
      </w:r>
      <w:r>
        <w:rPr>
          <w:rFonts w:ascii="Times New Roman" w:hAnsi="Times New Roman" w:cs="Times New Roman"/>
          <w:lang w:eastAsia="zh-CN"/>
        </w:rPr>
        <w:t>.</w:t>
      </w:r>
    </w:p>
    <w:p w14:paraId="01FC704D">
      <w:pPr>
        <w:jc w:val="both"/>
        <w:rPr>
          <w:rFonts w:ascii="Times New Roman" w:hAnsi="Times New Roman" w:cs="Times New Roman"/>
        </w:rPr>
      </w:pPr>
      <w:r>
        <w:rPr>
          <w:rFonts w:ascii="Times New Roman" w:hAnsi="Times New Roman" w:cs="Times New Roman"/>
        </w:rPr>
        <w:t>Li Pinghe (01:30:30): DaTian</w:t>
      </w:r>
      <w:r>
        <w:rPr>
          <w:rFonts w:ascii="Times New Roman" w:hAnsi="Times New Roman" w:cs="Times New Roman"/>
          <w:lang w:eastAsia="zh-CN"/>
        </w:rPr>
        <w:t xml:space="preserve">, </w:t>
      </w:r>
      <w:r>
        <w:rPr>
          <w:rFonts w:ascii="Times New Roman" w:hAnsi="Times New Roman" w:cs="Times New Roman"/>
        </w:rPr>
        <w:t xml:space="preserve">I think students like you are the best. </w:t>
      </w:r>
      <w:r>
        <w:rPr>
          <w:rFonts w:ascii="Times New Roman" w:hAnsi="Times New Roman" w:cs="Times New Roman"/>
          <w:lang w:eastAsia="zh-CN"/>
        </w:rPr>
        <w:t xml:space="preserve">Some of my </w:t>
      </w:r>
      <w:r>
        <w:rPr>
          <w:rFonts w:ascii="Times New Roman" w:hAnsi="Times New Roman" w:cs="Times New Roman"/>
        </w:rPr>
        <w:t>classmates</w:t>
      </w:r>
      <w:r>
        <w:rPr>
          <w:rFonts w:ascii="Times New Roman" w:hAnsi="Times New Roman" w:cs="Times New Roman"/>
          <w:lang w:eastAsia="zh-CN"/>
        </w:rPr>
        <w:t xml:space="preserve"> either read papers inside the library or </w:t>
      </w:r>
      <w:r>
        <w:rPr>
          <w:rFonts w:ascii="Times New Roman" w:hAnsi="Times New Roman" w:cs="Times New Roman"/>
        </w:rPr>
        <w:t>go back to sleep</w:t>
      </w:r>
      <w:r>
        <w:rPr>
          <w:rFonts w:ascii="Times New Roman" w:hAnsi="Times New Roman" w:cs="Times New Roman"/>
          <w:lang w:eastAsia="zh-CN"/>
        </w:rPr>
        <w:t xml:space="preserve">. </w:t>
      </w:r>
      <w:r>
        <w:rPr>
          <w:rFonts w:ascii="Times New Roman" w:hAnsi="Times New Roman" w:cs="Times New Roman"/>
        </w:rPr>
        <w:t xml:space="preserve">So, I suggest that we </w:t>
      </w:r>
      <w:r>
        <w:rPr>
          <w:rFonts w:ascii="Times New Roman" w:hAnsi="Times New Roman" w:cs="Times New Roman"/>
          <w:lang w:eastAsia="zh-CN"/>
        </w:rPr>
        <w:t xml:space="preserve">Chinese students should be </w:t>
      </w:r>
      <w:r>
        <w:rPr>
          <w:rFonts w:ascii="Times New Roman" w:hAnsi="Times New Roman" w:cs="Times New Roman"/>
        </w:rPr>
        <w:t>like DaTian</w:t>
      </w:r>
      <w:r>
        <w:rPr>
          <w:rFonts w:ascii="Times New Roman" w:hAnsi="Times New Roman" w:cs="Times New Roman"/>
          <w:lang w:eastAsia="zh-CN"/>
        </w:rPr>
        <w:t>: you have to play and understand; if</w:t>
      </w:r>
      <w:r>
        <w:rPr>
          <w:rFonts w:ascii="Times New Roman" w:hAnsi="Times New Roman" w:cs="Times New Roman"/>
        </w:rPr>
        <w:t xml:space="preserve"> you go there, you can learn and understand the society, and the bridge between China and Malaysia will depend on us in the future</w:t>
      </w:r>
      <w:r>
        <w:rPr>
          <w:rFonts w:ascii="Times New Roman" w:hAnsi="Times New Roman" w:cs="Times New Roman"/>
          <w:lang w:eastAsia="zh-CN"/>
        </w:rPr>
        <w:t xml:space="preserve">, which is </w:t>
      </w:r>
      <w:r>
        <w:rPr>
          <w:rFonts w:ascii="Times New Roman" w:hAnsi="Times New Roman" w:cs="Times New Roman"/>
        </w:rPr>
        <w:t>very important.</w:t>
      </w:r>
    </w:p>
    <w:p w14:paraId="3EDF4FC5">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(01:31:24): Very good; I think the advice from Galaxy is really good, and talking to locals not only expands our knowledge and understanding of multiculturalism but also improves our speaking skills, which in turn helps us to help ourselves</w:t>
      </w:r>
      <w:r>
        <w:rPr>
          <w:rFonts w:ascii="Times New Roman" w:hAnsi="Times New Roman" w:cs="Times New Roman"/>
          <w:lang w:eastAsia="zh-CN"/>
        </w:rPr>
        <w:t>. It</w:t>
      </w:r>
      <w:r>
        <w:rPr>
          <w:rFonts w:ascii="Times New Roman" w:hAnsi="Times New Roman" w:cs="Times New Roman"/>
        </w:rPr>
        <w:t>'s almost ten o'clock now. Thank you all again for supporting my PhD thesis, and I'm very happy to have talked to you all for the past one and a half hours. Do you have any other questions about this discussion? Do you have any questions about this discussion?</w:t>
      </w:r>
    </w:p>
    <w:p w14:paraId="7410119A">
      <w:pPr>
        <w:jc w:val="both"/>
        <w:rPr>
          <w:rFonts w:ascii="Times New Roman" w:hAnsi="Times New Roman" w:cs="Times New Roman"/>
        </w:rPr>
      </w:pPr>
      <w:r>
        <w:rPr>
          <w:rFonts w:ascii="Times New Roman" w:hAnsi="Times New Roman" w:cs="Times New Roman"/>
          <w:lang w:eastAsia="zh-CN"/>
        </w:rPr>
        <w:t>Eva</w:t>
      </w:r>
      <w:r>
        <w:rPr>
          <w:rFonts w:ascii="Times New Roman" w:hAnsi="Times New Roman" w:cs="Times New Roman"/>
        </w:rPr>
        <w:t>(01:</w:t>
      </w:r>
      <w:r>
        <w:rPr>
          <w:rFonts w:ascii="Times New Roman" w:hAnsi="Times New Roman" w:cs="Times New Roman"/>
          <w:lang w:eastAsia="zh-CN"/>
        </w:rPr>
        <w:t>31</w:t>
      </w:r>
      <w:r>
        <w:rPr>
          <w:rFonts w:ascii="Times New Roman" w:hAnsi="Times New Roman" w:cs="Times New Roman"/>
        </w:rPr>
        <w:t>:34): OK</w:t>
      </w:r>
      <w:r>
        <w:rPr>
          <w:rFonts w:ascii="Times New Roman" w:hAnsi="Times New Roman" w:cs="Times New Roman"/>
          <w:lang w:eastAsia="zh-CN"/>
        </w:rPr>
        <w:t xml:space="preserve">. </w:t>
      </w:r>
      <w:r>
        <w:rPr>
          <w:rFonts w:ascii="Times New Roman" w:hAnsi="Times New Roman" w:cs="Times New Roman"/>
        </w:rPr>
        <w:t xml:space="preserve">Then please, everyone, after the meeting, have their respective handwritten names to take pictures to send me because I previously sent informed consent to everyone, and that informed consent needs everyone's signature. Our college conducted an ethical review to prove that you, in the end, did not recruit a group of undergraduates for online discussion to prove my authenticity. And then I'll tell you, all the content </w:t>
      </w:r>
      <w:r>
        <w:rPr>
          <w:rFonts w:ascii="Times New Roman" w:hAnsi="Times New Roman" w:cs="Times New Roman"/>
          <w:lang w:eastAsia="zh-CN"/>
        </w:rPr>
        <w:t>we discussed involved everyone's real name; it will never appear in my paper; it's all represented by pronouns.</w:t>
      </w:r>
      <w:r>
        <w:rPr>
          <w:rFonts w:ascii="Times New Roman" w:hAnsi="Times New Roman" w:cs="Times New Roman"/>
        </w:rPr>
        <w:t xml:space="preserve"> Most of our main information will be written in my paper anonymously. Lastly, I would like to thank my brothers and sisters once again for all the help they have given me</w:t>
      </w:r>
      <w:r>
        <w:rPr>
          <w:rFonts w:ascii="Times New Roman" w:hAnsi="Times New Roman" w:cs="Times New Roman"/>
          <w:lang w:eastAsia="zh-CN"/>
        </w:rPr>
        <w:t>. It</w:t>
      </w:r>
      <w:r>
        <w:rPr>
          <w:rFonts w:ascii="Times New Roman" w:hAnsi="Times New Roman" w:cs="Times New Roman"/>
        </w:rPr>
        <w:t xml:space="preserve"> is greatly appreciated!</w:t>
      </w:r>
    </w:p>
    <w:p w14:paraId="31D73D14">
      <w:pPr>
        <w:jc w:val="both"/>
        <w:rPr>
          <w:rFonts w:ascii="Times New Roman" w:hAnsi="Times New Roman" w:cs="Times New Roman"/>
        </w:rPr>
      </w:pPr>
      <w:r>
        <w:rPr>
          <w:rFonts w:ascii="Times New Roman" w:hAnsi="Times New Roman" w:cs="Times New Roman"/>
        </w:rPr>
        <w:t xml:space="preserve">Li Pinghe (01:35:50): And thank you for hosting an event like this and </w:t>
      </w:r>
      <w:r>
        <w:rPr>
          <w:rFonts w:ascii="Times New Roman" w:hAnsi="Times New Roman" w:cs="Times New Roman"/>
          <w:lang w:eastAsia="zh-CN"/>
        </w:rPr>
        <w:t xml:space="preserve">letting </w:t>
      </w:r>
      <w:r>
        <w:rPr>
          <w:rFonts w:ascii="Times New Roman" w:hAnsi="Times New Roman" w:cs="Times New Roman"/>
        </w:rPr>
        <w:t>us talk about what's on our minds.</w:t>
      </w:r>
    </w:p>
    <w:p w14:paraId="58C144A8">
      <w:pPr>
        <w:jc w:val="both"/>
        <w:rPr>
          <w:rFonts w:ascii="Times New Roman" w:hAnsi="Times New Roman" w:cs="Times New Roman"/>
        </w:rPr>
      </w:pPr>
      <w:r>
        <w:rPr>
          <w:rFonts w:ascii="Times New Roman" w:hAnsi="Times New Roman" w:cs="Times New Roman"/>
        </w:rPr>
        <w:t xml:space="preserve">Tiano(01:35:52): </w:t>
      </w:r>
      <w:r>
        <w:rPr>
          <w:rFonts w:ascii="Times New Roman" w:hAnsi="Times New Roman" w:cs="Times New Roman"/>
          <w:lang w:eastAsia="zh-CN"/>
        </w:rPr>
        <w:t>Thank you, bye</w:t>
      </w:r>
      <w:r>
        <w:rPr>
          <w:rFonts w:ascii="Times New Roman" w:hAnsi="Times New Roman" w:cs="Times New Roman"/>
        </w:rPr>
        <w:t>.</w:t>
      </w:r>
    </w:p>
    <w:p w14:paraId="133ABE92">
      <w:pPr>
        <w:jc w:val="both"/>
        <w:rPr>
          <w:rFonts w:ascii="Times New Roman" w:hAnsi="Times New Roman" w:cs="Times New Roman"/>
        </w:rPr>
      </w:pPr>
      <w:r>
        <w:rPr>
          <w:rFonts w:ascii="Times New Roman" w:hAnsi="Times New Roman" w:cs="Times New Roman"/>
        </w:rPr>
        <w:t>Li Pinghe (01:36:29): Bye!</w:t>
      </w:r>
    </w:p>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宋体"/>
    <w:panose1 w:val="00000000000000000000"/>
    <w:charset w:val="86"/>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86"/>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4158772"/>
      <w:docPartObj>
        <w:docPartGallery w:val="autotext"/>
      </w:docPartObj>
    </w:sdtPr>
    <w:sdtContent>
      <w:p w14:paraId="3CB3B31B">
        <w:pPr>
          <w:pStyle w:val="24"/>
          <w:jc w:val="right"/>
        </w:pPr>
        <w:r>
          <w:fldChar w:fldCharType="begin"/>
        </w:r>
        <w:r>
          <w:instrText xml:space="preserve">PAGE   \* MERGEFORMAT</w:instrText>
        </w:r>
        <w:r>
          <w:fldChar w:fldCharType="separate"/>
        </w:r>
        <w:r>
          <w:rPr>
            <w:lang w:val="en-GB"/>
          </w:rPr>
          <w:t>2</w:t>
        </w:r>
        <w:r>
          <w:fldChar w:fldCharType="end"/>
        </w:r>
      </w:p>
    </w:sdtContent>
  </w:sdt>
  <w:p w14:paraId="6402786A">
    <w:pPr>
      <w:pStyle w:val="2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hideGrammaticalErrors/>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zQxNTc3NzawNDW2sDRW0lEKTi0uzszPAykwrAUAYXgkwiwAAAA="/>
    <w:docVar w:name="commondata" w:val="eyJoZGlkIjoiN2YzNjBkOTgyNWQ1YTMxYzM3MzMwNWFiODNmOWIzYWMifQ=="/>
  </w:docVars>
  <w:rsids>
    <w:rsidRoot w:val="00172A27"/>
    <w:rsid w:val="00034616"/>
    <w:rsid w:val="00045FA9"/>
    <w:rsid w:val="0006063C"/>
    <w:rsid w:val="000B2F19"/>
    <w:rsid w:val="001352B6"/>
    <w:rsid w:val="0015074B"/>
    <w:rsid w:val="0029639D"/>
    <w:rsid w:val="002C65AA"/>
    <w:rsid w:val="002F2B93"/>
    <w:rsid w:val="00326F90"/>
    <w:rsid w:val="003D3528"/>
    <w:rsid w:val="0045208C"/>
    <w:rsid w:val="00537F5C"/>
    <w:rsid w:val="0086649A"/>
    <w:rsid w:val="00AA1D8D"/>
    <w:rsid w:val="00B402DF"/>
    <w:rsid w:val="00B47730"/>
    <w:rsid w:val="00BF04C2"/>
    <w:rsid w:val="00CB0664"/>
    <w:rsid w:val="00E24ECA"/>
    <w:rsid w:val="00FC693F"/>
    <w:rsid w:val="00FD3196"/>
    <w:rsid w:val="014435D4"/>
    <w:rsid w:val="02697479"/>
    <w:rsid w:val="03F874F3"/>
    <w:rsid w:val="04E90CED"/>
    <w:rsid w:val="06C116F0"/>
    <w:rsid w:val="08502F18"/>
    <w:rsid w:val="0A6D18E6"/>
    <w:rsid w:val="0B0879A5"/>
    <w:rsid w:val="0B7F61B8"/>
    <w:rsid w:val="105948A2"/>
    <w:rsid w:val="1251452C"/>
    <w:rsid w:val="13B10B66"/>
    <w:rsid w:val="15106CB0"/>
    <w:rsid w:val="1BBC46A2"/>
    <w:rsid w:val="1DCA5AEB"/>
    <w:rsid w:val="215313DE"/>
    <w:rsid w:val="22CC5BB6"/>
    <w:rsid w:val="230A1E3F"/>
    <w:rsid w:val="257F4D48"/>
    <w:rsid w:val="290C7218"/>
    <w:rsid w:val="291D29FD"/>
    <w:rsid w:val="2A2F2780"/>
    <w:rsid w:val="2A81391B"/>
    <w:rsid w:val="2E6F7F73"/>
    <w:rsid w:val="2F7B047E"/>
    <w:rsid w:val="30337186"/>
    <w:rsid w:val="31522AD4"/>
    <w:rsid w:val="328A6803"/>
    <w:rsid w:val="33C93170"/>
    <w:rsid w:val="34273F50"/>
    <w:rsid w:val="34F8663F"/>
    <w:rsid w:val="359166F9"/>
    <w:rsid w:val="372F3462"/>
    <w:rsid w:val="379D5D86"/>
    <w:rsid w:val="42F94693"/>
    <w:rsid w:val="45682DFA"/>
    <w:rsid w:val="45C94E92"/>
    <w:rsid w:val="4D6863E6"/>
    <w:rsid w:val="4F2A2ECF"/>
    <w:rsid w:val="537D2167"/>
    <w:rsid w:val="57F739F4"/>
    <w:rsid w:val="5A002D13"/>
    <w:rsid w:val="5F2E62C0"/>
    <w:rsid w:val="60CA51C4"/>
    <w:rsid w:val="62211956"/>
    <w:rsid w:val="63E773EC"/>
    <w:rsid w:val="68D15963"/>
    <w:rsid w:val="6BF809BD"/>
    <w:rsid w:val="6C9003BD"/>
    <w:rsid w:val="70862203"/>
    <w:rsid w:val="70AB1422"/>
    <w:rsid w:val="73AF3118"/>
    <w:rsid w:val="7419378E"/>
    <w:rsid w:val="76BF1DF3"/>
    <w:rsid w:val="78655425"/>
    <w:rsid w:val="79A41CBA"/>
    <w:rsid w:val="7A3C0BC7"/>
    <w:rsid w:val="7D7A42F9"/>
    <w:rsid w:val="7EB443DF"/>
    <w:rsid w:val="7FF0296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semiHidden="0"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9"/>
    <w:autoRedefine/>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2">
    <w:name w:val="List 3"/>
    <w:basedOn w:val="1"/>
    <w:autoRedefine/>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autoRedefine/>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autoRedefine/>
    <w:unhideWhenUsed/>
    <w:qFormat/>
    <w:uiPriority w:val="99"/>
    <w:pPr>
      <w:numPr>
        <w:ilvl w:val="0"/>
        <w:numId w:val="3"/>
      </w:numPr>
      <w:contextualSpacing/>
    </w:pPr>
  </w:style>
  <w:style w:type="paragraph" w:styleId="17">
    <w:name w:val="Body Text 3"/>
    <w:basedOn w:val="1"/>
    <w:link w:val="148"/>
    <w:unhideWhenUsed/>
    <w:qFormat/>
    <w:uiPriority w:val="99"/>
    <w:pPr>
      <w:spacing w:after="120"/>
    </w:pPr>
    <w:rPr>
      <w:sz w:val="16"/>
      <w:szCs w:val="16"/>
    </w:rPr>
  </w:style>
  <w:style w:type="paragraph" w:styleId="18">
    <w:name w:val="List Bullet 3"/>
    <w:basedOn w:val="1"/>
    <w:autoRedefine/>
    <w:unhideWhenUsed/>
    <w:qFormat/>
    <w:uiPriority w:val="99"/>
    <w:pPr>
      <w:numPr>
        <w:ilvl w:val="0"/>
        <w:numId w:val="4"/>
      </w:numPr>
      <w:contextualSpacing/>
    </w:pPr>
  </w:style>
  <w:style w:type="paragraph" w:styleId="19">
    <w:name w:val="Body Text"/>
    <w:basedOn w:val="1"/>
    <w:link w:val="146"/>
    <w:autoRedefine/>
    <w:unhideWhenUsed/>
    <w:qFormat/>
    <w:uiPriority w:val="99"/>
    <w:pPr>
      <w:spacing w:after="120"/>
    </w:pPr>
  </w:style>
  <w:style w:type="paragraph" w:styleId="20">
    <w:name w:val="List Number 3"/>
    <w:basedOn w:val="1"/>
    <w:autoRedefine/>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autoRedefine/>
    <w:unhideWhenUsed/>
    <w:qFormat/>
    <w:uiPriority w:val="99"/>
    <w:pPr>
      <w:spacing w:after="120"/>
      <w:ind w:left="360"/>
      <w:contextualSpacing/>
    </w:pPr>
  </w:style>
  <w:style w:type="paragraph" w:styleId="23">
    <w:name w:val="List Bullet 2"/>
    <w:basedOn w:val="1"/>
    <w:autoRedefine/>
    <w:unhideWhenUsed/>
    <w:qFormat/>
    <w:uiPriority w:val="99"/>
    <w:pPr>
      <w:numPr>
        <w:ilvl w:val="0"/>
        <w:numId w:val="6"/>
      </w:numPr>
      <w:contextualSpacing/>
    </w:pPr>
  </w:style>
  <w:style w:type="paragraph" w:styleId="24">
    <w:name w:val="footer"/>
    <w:basedOn w:val="1"/>
    <w:link w:val="138"/>
    <w:unhideWhenUsed/>
    <w:uiPriority w:val="99"/>
    <w:pPr>
      <w:tabs>
        <w:tab w:val="center" w:pos="4680"/>
        <w:tab w:val="right" w:pos="9360"/>
      </w:tabs>
      <w:spacing w:after="0" w:line="240" w:lineRule="auto"/>
    </w:pPr>
  </w:style>
  <w:style w:type="paragraph" w:styleId="25">
    <w:name w:val="header"/>
    <w:basedOn w:val="1"/>
    <w:link w:val="137"/>
    <w:unhideWhenUsed/>
    <w:qFormat/>
    <w:uiPriority w:val="99"/>
    <w:pPr>
      <w:tabs>
        <w:tab w:val="center" w:pos="4680"/>
        <w:tab w:val="right" w:pos="9360"/>
      </w:tabs>
      <w:spacing w:after="0" w:line="240" w:lineRule="auto"/>
    </w:pPr>
  </w:style>
  <w:style w:type="paragraph" w:styleId="26">
    <w:name w:val="Subtitle"/>
    <w:basedOn w:val="1"/>
    <w:next w:val="1"/>
    <w:link w:val="144"/>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7"/>
    <w:autoRedefine/>
    <w:unhideWhenUsed/>
    <w:qFormat/>
    <w:uiPriority w:val="99"/>
    <w:pPr>
      <w:spacing w:after="120" w:line="480" w:lineRule="auto"/>
    </w:pPr>
  </w:style>
  <w:style w:type="paragraph" w:styleId="29">
    <w:name w:val="List Continue 2"/>
    <w:basedOn w:val="1"/>
    <w:autoRedefine/>
    <w:unhideWhenUsed/>
    <w:qFormat/>
    <w:uiPriority w:val="99"/>
    <w:pPr>
      <w:spacing w:after="120"/>
      <w:ind w:left="720"/>
      <w:contextualSpacing/>
    </w:pPr>
  </w:style>
  <w:style w:type="paragraph" w:styleId="30">
    <w:name w:val="List Continue 3"/>
    <w:basedOn w:val="1"/>
    <w:autoRedefine/>
    <w:unhideWhenUsed/>
    <w:qFormat/>
    <w:uiPriority w:val="99"/>
    <w:pPr>
      <w:spacing w:after="120"/>
      <w:ind w:left="1080"/>
      <w:contextualSpacing/>
    </w:pPr>
  </w:style>
  <w:style w:type="paragraph" w:styleId="31">
    <w:name w:val="Title"/>
    <w:basedOn w:val="1"/>
    <w:next w:val="1"/>
    <w:link w:val="143"/>
    <w:autoRedefine/>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autoRedefine/>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autoRedefine/>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autoRedefine/>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autoRedefine/>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autoRedefine/>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autoRedefine/>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autoRedefine/>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autoRedefine/>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autoRedefine/>
    <w:qFormat/>
    <w:uiPriority w:val="22"/>
    <w:rPr>
      <w:b/>
      <w:bCs/>
    </w:rPr>
  </w:style>
  <w:style w:type="character" w:styleId="134">
    <w:name w:val="Emphasis"/>
    <w:basedOn w:val="132"/>
    <w:autoRedefine/>
    <w:qFormat/>
    <w:uiPriority w:val="20"/>
    <w:rPr>
      <w:i/>
      <w:iCs/>
    </w:rPr>
  </w:style>
  <w:style w:type="character" w:styleId="135">
    <w:name w:val="line number"/>
    <w:basedOn w:val="132"/>
    <w:unhideWhenUsed/>
    <w:uiPriority w:val="99"/>
    <w:rPr>
      <w:rFonts w:hint="eastAsia"/>
      <w:sz w:val="24"/>
      <w:szCs w:val="24"/>
    </w:rPr>
  </w:style>
  <w:style w:type="character" w:styleId="136">
    <w:name w:val="Hyperlink"/>
    <w:unhideWhenUsed/>
    <w:uiPriority w:val="99"/>
    <w:rPr>
      <w:rFonts w:hint="eastAsia" w:ascii="Calibri" w:hAnsi="Calibri" w:eastAsia="Times New Roman" w:cs="Times New Roman"/>
      <w:sz w:val="24"/>
      <w:szCs w:val="24"/>
    </w:rPr>
  </w:style>
  <w:style w:type="character" w:customStyle="1" w:styleId="137">
    <w:name w:val="Header Char"/>
    <w:basedOn w:val="132"/>
    <w:link w:val="25"/>
    <w:qFormat/>
    <w:uiPriority w:val="99"/>
  </w:style>
  <w:style w:type="character" w:customStyle="1" w:styleId="138">
    <w:name w:val="Footer Char"/>
    <w:basedOn w:val="132"/>
    <w:link w:val="24"/>
    <w:qFormat/>
    <w:uiPriority w:val="99"/>
  </w:style>
  <w:style w:type="paragraph" w:styleId="139">
    <w:name w:val="No Spacing"/>
    <w:qFormat/>
    <w:uiPriority w:val="1"/>
    <w:rPr>
      <w:rFonts w:asciiTheme="minorHAnsi" w:hAnsiTheme="minorHAnsi" w:eastAsiaTheme="minorEastAsia" w:cstheme="minorBidi"/>
      <w:sz w:val="22"/>
      <w:szCs w:val="22"/>
      <w:lang w:val="en-US" w:eastAsia="en-US" w:bidi="ar-SA"/>
    </w:rPr>
  </w:style>
  <w:style w:type="character" w:customStyle="1" w:styleId="140">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2"/>
    <w:link w:val="31"/>
    <w:autoRedefine/>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autoRedefine/>
    <w:qFormat/>
    <w:uiPriority w:val="34"/>
    <w:pPr>
      <w:ind w:left="720"/>
      <w:contextualSpacing/>
    </w:pPr>
  </w:style>
  <w:style w:type="character" w:customStyle="1" w:styleId="146">
    <w:name w:val="Body Text Char"/>
    <w:basedOn w:val="132"/>
    <w:link w:val="19"/>
    <w:autoRedefine/>
    <w:qFormat/>
    <w:uiPriority w:val="99"/>
  </w:style>
  <w:style w:type="character" w:customStyle="1" w:styleId="147">
    <w:name w:val="Body Text 2 Char"/>
    <w:basedOn w:val="132"/>
    <w:link w:val="28"/>
    <w:qFormat/>
    <w:uiPriority w:val="99"/>
  </w:style>
  <w:style w:type="character" w:customStyle="1" w:styleId="148">
    <w:name w:val="Body Text 3 Char"/>
    <w:basedOn w:val="132"/>
    <w:link w:val="17"/>
    <w:autoRedefine/>
    <w:qFormat/>
    <w:uiPriority w:val="99"/>
    <w:rPr>
      <w:sz w:val="16"/>
      <w:szCs w:val="16"/>
    </w:rPr>
  </w:style>
  <w:style w:type="character" w:customStyle="1" w:styleId="149">
    <w:name w:val="Macro Text Char"/>
    <w:basedOn w:val="132"/>
    <w:link w:val="2"/>
    <w:qFormat/>
    <w:uiPriority w:val="99"/>
    <w:rPr>
      <w:rFonts w:ascii="Courier" w:hAnsi="Courier"/>
      <w:sz w:val="20"/>
      <w:szCs w:val="20"/>
    </w:rPr>
  </w:style>
  <w:style w:type="paragraph" w:styleId="150">
    <w:name w:val="Quote"/>
    <w:basedOn w:val="1"/>
    <w:next w:val="1"/>
    <w:link w:val="151"/>
    <w:autoRedefine/>
    <w:qFormat/>
    <w:uiPriority w:val="29"/>
    <w:rPr>
      <w:i/>
      <w:iCs/>
      <w:color w:val="000000" w:themeColor="text1"/>
      <w14:textFill>
        <w14:solidFill>
          <w14:schemeClr w14:val="tx1"/>
        </w14:solidFill>
      </w14:textFill>
    </w:rPr>
  </w:style>
  <w:style w:type="character" w:customStyle="1" w:styleId="151">
    <w:name w:val="Quote Char"/>
    <w:basedOn w:val="132"/>
    <w:link w:val="150"/>
    <w:autoRedefine/>
    <w:qFormat/>
    <w:uiPriority w:val="29"/>
    <w:rPr>
      <w:i/>
      <w:iCs/>
      <w:color w:val="000000" w:themeColor="text1"/>
      <w14:textFill>
        <w14:solidFill>
          <w14:schemeClr w14:val="tx1"/>
        </w14:solidFill>
      </w14:textFill>
    </w:rPr>
  </w:style>
  <w:style w:type="character" w:customStyle="1" w:styleId="152">
    <w:name w:val="Heading 4 Char"/>
    <w:basedOn w:val="132"/>
    <w:link w:val="6"/>
    <w:autoRedefine/>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2"/>
    <w:link w:val="7"/>
    <w:autoRedefine/>
    <w:semiHidden/>
    <w:qFormat/>
    <w:uiPriority w:val="9"/>
    <w:rPr>
      <w:rFonts w:asciiTheme="majorHAnsi" w:hAnsiTheme="majorHAnsi" w:eastAsiaTheme="majorEastAsia" w:cstheme="majorBidi"/>
      <w:color w:val="254061" w:themeColor="accent1" w:themeShade="80"/>
    </w:rPr>
  </w:style>
  <w:style w:type="character" w:customStyle="1" w:styleId="154">
    <w:name w:val="Heading 6 Char"/>
    <w:basedOn w:val="132"/>
    <w:link w:val="8"/>
    <w:autoRedefine/>
    <w:semiHidden/>
    <w:qFormat/>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2"/>
    <w:link w:val="10"/>
    <w:autoRedefine/>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2"/>
    <w:link w:val="11"/>
    <w:autoRedefine/>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autoRedefine/>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2"/>
    <w:link w:val="158"/>
    <w:autoRedefine/>
    <w:qFormat/>
    <w:uiPriority w:val="30"/>
    <w:rPr>
      <w:b/>
      <w:bCs/>
      <w:i/>
      <w:iCs/>
      <w:color w:val="4F81BD" w:themeColor="accent1"/>
      <w14:textFill>
        <w14:solidFill>
          <w14:schemeClr w14:val="accent1"/>
        </w14:solidFill>
      </w14:textFill>
    </w:rPr>
  </w:style>
  <w:style w:type="character" w:customStyle="1" w:styleId="160">
    <w:name w:val="Subtle Emphasis1"/>
    <w:basedOn w:val="132"/>
    <w:autoRedefine/>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1"/>
    <w:basedOn w:val="132"/>
    <w:autoRedefine/>
    <w:qFormat/>
    <w:uiPriority w:val="21"/>
    <w:rPr>
      <w:b/>
      <w:bCs/>
      <w:i/>
      <w:iCs/>
      <w:color w:val="4F81BD" w:themeColor="accent1"/>
      <w14:textFill>
        <w14:solidFill>
          <w14:schemeClr w14:val="accent1"/>
        </w14:solidFill>
      </w14:textFill>
    </w:rPr>
  </w:style>
  <w:style w:type="character" w:customStyle="1" w:styleId="162">
    <w:name w:val="Subtle Reference1"/>
    <w:basedOn w:val="132"/>
    <w:autoRedefine/>
    <w:qFormat/>
    <w:uiPriority w:val="31"/>
    <w:rPr>
      <w:smallCaps/>
      <w:color w:val="C0504D" w:themeColor="accent2"/>
      <w:u w:val="single"/>
      <w14:textFill>
        <w14:solidFill>
          <w14:schemeClr w14:val="accent2"/>
        </w14:solidFill>
      </w14:textFill>
    </w:rPr>
  </w:style>
  <w:style w:type="character" w:customStyle="1" w:styleId="163">
    <w:name w:val="Intense Reference1"/>
    <w:basedOn w:val="132"/>
    <w:autoRedefine/>
    <w:qFormat/>
    <w:uiPriority w:val="32"/>
    <w:rPr>
      <w:b/>
      <w:bCs/>
      <w:smallCaps/>
      <w:color w:val="C0504D" w:themeColor="accent2"/>
      <w:spacing w:val="5"/>
      <w:u w:val="single"/>
      <w14:textFill>
        <w14:solidFill>
          <w14:schemeClr w14:val="accent2"/>
        </w14:solidFill>
      </w14:textFill>
    </w:rPr>
  </w:style>
  <w:style w:type="character" w:customStyle="1" w:styleId="164">
    <w:name w:val="Book Title1"/>
    <w:basedOn w:val="132"/>
    <w:qFormat/>
    <w:uiPriority w:val="33"/>
    <w:rPr>
      <w:b/>
      <w:bCs/>
      <w:smallCaps/>
      <w:spacing w:val="5"/>
    </w:rPr>
  </w:style>
  <w:style w:type="paragraph" w:customStyle="1" w:styleId="165">
    <w:name w:val="TOC Heading1"/>
    <w:basedOn w:val="3"/>
    <w:next w:val="1"/>
    <w:autoRedefine/>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18</Pages>
  <Words>9031</Words>
  <Characters>43123</Characters>
  <Lines>642</Lines>
  <Paragraphs>243</Paragraphs>
  <TotalTime>202</TotalTime>
  <ScaleCrop>false</ScaleCrop>
  <LinksUpToDate>false</LinksUpToDate>
  <CharactersWithSpaces>51952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keywords>, docId:89739081349223043BA3E05A1FC2E06A</cp:keywords>
  <cp:lastModifiedBy>Million·J</cp:lastModifiedBy>
  <dcterms:modified xsi:type="dcterms:W3CDTF">2024-07-20T14:09:16Z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349D99B1554B4AB7BA363EB78E204FFD_12</vt:lpwstr>
  </property>
  <property fmtid="{D5CDD505-2E9C-101B-9397-08002B2CF9AE}" pid="4" name="GrammarlyDocumentId">
    <vt:lpwstr>789f5a74353cad9f88d7f7c94343decb92ce099da9d7c4cca12316ff345a6b68</vt:lpwstr>
  </property>
</Properties>
</file>